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5945" w14:textId="77777777" w:rsidR="001D13FF" w:rsidRPr="005C52AC" w:rsidRDefault="00DD307A">
      <w:pPr>
        <w:pStyle w:val="Heading1"/>
        <w:jc w:val="center"/>
        <w:rPr>
          <w:color w:val="auto"/>
          <w:sz w:val="32"/>
          <w:szCs w:val="32"/>
        </w:rPr>
      </w:pPr>
      <w:r w:rsidRPr="005C52AC">
        <w:rPr>
          <w:color w:val="auto"/>
          <w:sz w:val="32"/>
          <w:szCs w:val="32"/>
        </w:rPr>
        <w:t>RE-CONSTRUCT PROJECT</w:t>
      </w:r>
    </w:p>
    <w:p w14:paraId="001073B4" w14:textId="1A146EF1" w:rsidR="001D13FF" w:rsidRPr="005C52AC" w:rsidRDefault="00DD307A">
      <w:pPr>
        <w:pStyle w:val="Heading2"/>
        <w:jc w:val="center"/>
        <w:rPr>
          <w:color w:val="auto"/>
          <w:sz w:val="28"/>
          <w:szCs w:val="28"/>
        </w:rPr>
      </w:pPr>
      <w:r w:rsidRPr="005C52AC">
        <w:rPr>
          <w:color w:val="auto"/>
          <w:sz w:val="28"/>
          <w:szCs w:val="28"/>
        </w:rPr>
        <w:t>ANNEX V</w:t>
      </w:r>
      <w:r w:rsidR="007344D5" w:rsidRPr="005C52AC">
        <w:rPr>
          <w:color w:val="auto"/>
          <w:sz w:val="28"/>
          <w:szCs w:val="28"/>
        </w:rPr>
        <w:t>I</w:t>
      </w:r>
      <w:r w:rsidRPr="005C52AC">
        <w:rPr>
          <w:color w:val="auto"/>
          <w:sz w:val="28"/>
          <w:szCs w:val="28"/>
        </w:rPr>
        <w:t xml:space="preserve"> – ACCEPTANCE RECORDS PACKAGE</w:t>
      </w:r>
    </w:p>
    <w:p w14:paraId="12336662" w14:textId="77777777" w:rsidR="001D13FF" w:rsidRPr="005C52AC" w:rsidRDefault="00DD307A">
      <w:pPr>
        <w:rPr>
          <w:sz w:val="24"/>
          <w:szCs w:val="24"/>
        </w:rPr>
      </w:pPr>
      <w:r w:rsidRPr="005C52AC">
        <w:rPr>
          <w:sz w:val="24"/>
          <w:szCs w:val="24"/>
        </w:rPr>
        <w:t>This package forms part of the Contract documentation and supports Articles 24, 25 and 31 of the Special Conditions. It provides standardized records for delivery inspection, commissioning, operational testing and training. These records are completed by the Acceptance Commission and become part of the contract file.</w:t>
      </w:r>
    </w:p>
    <w:p w14:paraId="58EB7499" w14:textId="77777777" w:rsidR="001D13FF" w:rsidRPr="005C52AC" w:rsidRDefault="00DD307A">
      <w:pPr>
        <w:pStyle w:val="Heading2"/>
        <w:rPr>
          <w:color w:val="auto"/>
          <w:sz w:val="24"/>
          <w:szCs w:val="24"/>
        </w:rPr>
      </w:pPr>
      <w:r w:rsidRPr="005C52AC">
        <w:rPr>
          <w:color w:val="auto"/>
          <w:sz w:val="24"/>
          <w:szCs w:val="24"/>
        </w:rPr>
        <w:t>Document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3672"/>
        <w:gridCol w:w="1744"/>
        <w:gridCol w:w="1943"/>
      </w:tblGrid>
      <w:tr w:rsidR="001D13FF" w:rsidRPr="005C52AC" w14:paraId="27EADC13" w14:textId="77777777" w:rsidTr="00491A74">
        <w:trPr>
          <w:jc w:val="center"/>
        </w:trPr>
        <w:tc>
          <w:tcPr>
            <w:tcW w:w="1368" w:type="dxa"/>
          </w:tcPr>
          <w:p w14:paraId="5BE50583" w14:textId="77777777" w:rsidR="001D13FF" w:rsidRPr="005C52AC" w:rsidRDefault="00DD307A">
            <w:pPr>
              <w:rPr>
                <w:sz w:val="24"/>
                <w:szCs w:val="24"/>
              </w:rPr>
            </w:pPr>
            <w:r w:rsidRPr="005C52AC">
              <w:rPr>
                <w:sz w:val="24"/>
                <w:szCs w:val="24"/>
              </w:rPr>
              <w:t>Document</w:t>
            </w:r>
          </w:p>
        </w:tc>
        <w:tc>
          <w:tcPr>
            <w:tcW w:w="3690" w:type="dxa"/>
          </w:tcPr>
          <w:p w14:paraId="7C116AD9" w14:textId="77777777" w:rsidR="001D13FF" w:rsidRPr="005C52AC" w:rsidRDefault="00DD307A">
            <w:pPr>
              <w:rPr>
                <w:sz w:val="24"/>
                <w:szCs w:val="24"/>
              </w:rPr>
            </w:pPr>
            <w:r w:rsidRPr="005C52AC">
              <w:rPr>
                <w:sz w:val="24"/>
                <w:szCs w:val="24"/>
              </w:rPr>
              <w:t>Reference</w:t>
            </w:r>
          </w:p>
        </w:tc>
        <w:tc>
          <w:tcPr>
            <w:tcW w:w="1784" w:type="dxa"/>
          </w:tcPr>
          <w:p w14:paraId="433CF520" w14:textId="77777777" w:rsidR="001D13FF" w:rsidRPr="005C52AC" w:rsidRDefault="00DD307A">
            <w:pPr>
              <w:rPr>
                <w:sz w:val="24"/>
                <w:szCs w:val="24"/>
              </w:rPr>
            </w:pPr>
            <w:r w:rsidRPr="005C52AC">
              <w:rPr>
                <w:sz w:val="24"/>
                <w:szCs w:val="24"/>
              </w:rPr>
              <w:t>Revision</w:t>
            </w:r>
          </w:p>
        </w:tc>
        <w:tc>
          <w:tcPr>
            <w:tcW w:w="2014" w:type="dxa"/>
          </w:tcPr>
          <w:p w14:paraId="1494B4DA" w14:textId="77777777" w:rsidR="001D13FF" w:rsidRPr="005C52AC" w:rsidRDefault="00DD307A">
            <w:pPr>
              <w:rPr>
                <w:sz w:val="24"/>
                <w:szCs w:val="24"/>
              </w:rPr>
            </w:pPr>
            <w:r w:rsidRPr="005C52AC">
              <w:rPr>
                <w:sz w:val="24"/>
                <w:szCs w:val="24"/>
              </w:rPr>
              <w:t>Date</w:t>
            </w:r>
          </w:p>
        </w:tc>
      </w:tr>
      <w:tr w:rsidR="001D13FF" w:rsidRPr="005C52AC" w14:paraId="14FB1786" w14:textId="77777777" w:rsidTr="00491A74">
        <w:trPr>
          <w:jc w:val="center"/>
        </w:trPr>
        <w:tc>
          <w:tcPr>
            <w:tcW w:w="1368" w:type="dxa"/>
          </w:tcPr>
          <w:p w14:paraId="78098650" w14:textId="77777777" w:rsidR="001D13FF" w:rsidRPr="005C52AC" w:rsidRDefault="00DD307A">
            <w:pPr>
              <w:rPr>
                <w:sz w:val="24"/>
                <w:szCs w:val="24"/>
              </w:rPr>
            </w:pPr>
            <w:r w:rsidRPr="005C52AC">
              <w:rPr>
                <w:sz w:val="24"/>
                <w:szCs w:val="24"/>
              </w:rPr>
              <w:t>Package</w:t>
            </w:r>
          </w:p>
        </w:tc>
        <w:tc>
          <w:tcPr>
            <w:tcW w:w="3690" w:type="dxa"/>
          </w:tcPr>
          <w:p w14:paraId="20729ADC" w14:textId="65C9E219" w:rsidR="001D13FF" w:rsidRPr="007C1F52" w:rsidRDefault="00DD307A">
            <w:pPr>
              <w:rPr>
                <w:sz w:val="24"/>
                <w:szCs w:val="24"/>
                <w:lang w:val="fr-FR"/>
              </w:rPr>
            </w:pPr>
            <w:r w:rsidRPr="007C1F52">
              <w:rPr>
                <w:sz w:val="24"/>
                <w:szCs w:val="24"/>
                <w:lang w:val="fr-FR"/>
              </w:rPr>
              <w:t xml:space="preserve">RE-CONSTRUCT/IPA/2026/SUP/T02 - Annex </w:t>
            </w:r>
            <w:r w:rsidR="007C1F52" w:rsidRPr="007C1F52">
              <w:rPr>
                <w:sz w:val="24"/>
                <w:szCs w:val="24"/>
                <w:lang w:val="fr-FR"/>
              </w:rPr>
              <w:t>VI</w:t>
            </w:r>
          </w:p>
        </w:tc>
        <w:tc>
          <w:tcPr>
            <w:tcW w:w="1784" w:type="dxa"/>
          </w:tcPr>
          <w:p w14:paraId="67AB9DB2" w14:textId="77777777" w:rsidR="001D13FF" w:rsidRPr="005C52AC" w:rsidRDefault="00DD307A">
            <w:pPr>
              <w:rPr>
                <w:sz w:val="24"/>
                <w:szCs w:val="24"/>
              </w:rPr>
            </w:pPr>
            <w:r w:rsidRPr="005C52AC">
              <w:rPr>
                <w:sz w:val="24"/>
                <w:szCs w:val="24"/>
              </w:rPr>
              <w:t>Rev.0</w:t>
            </w:r>
          </w:p>
        </w:tc>
        <w:tc>
          <w:tcPr>
            <w:tcW w:w="2014" w:type="dxa"/>
          </w:tcPr>
          <w:p w14:paraId="3DCDA336" w14:textId="42937731" w:rsidR="001D13FF" w:rsidRPr="005C52AC" w:rsidRDefault="001D13FF">
            <w:pPr>
              <w:rPr>
                <w:sz w:val="24"/>
                <w:szCs w:val="24"/>
              </w:rPr>
            </w:pPr>
          </w:p>
        </w:tc>
      </w:tr>
      <w:tr w:rsidR="001D13FF" w:rsidRPr="005C52AC" w14:paraId="741BAE5A" w14:textId="77777777" w:rsidTr="00491A74">
        <w:trPr>
          <w:jc w:val="center"/>
        </w:trPr>
        <w:tc>
          <w:tcPr>
            <w:tcW w:w="1368" w:type="dxa"/>
          </w:tcPr>
          <w:p w14:paraId="7FC23F66" w14:textId="77777777" w:rsidR="001D13FF" w:rsidRPr="005C52AC" w:rsidRDefault="00DD307A">
            <w:pPr>
              <w:rPr>
                <w:sz w:val="24"/>
                <w:szCs w:val="24"/>
              </w:rPr>
            </w:pPr>
            <w:r w:rsidRPr="005C52AC">
              <w:rPr>
                <w:sz w:val="24"/>
                <w:szCs w:val="24"/>
              </w:rPr>
              <w:t>Prepared by</w:t>
            </w:r>
          </w:p>
        </w:tc>
        <w:tc>
          <w:tcPr>
            <w:tcW w:w="3690" w:type="dxa"/>
          </w:tcPr>
          <w:p w14:paraId="06250975" w14:textId="77777777" w:rsidR="001D13FF" w:rsidRPr="005C52AC" w:rsidRDefault="00DD307A">
            <w:pPr>
              <w:rPr>
                <w:sz w:val="24"/>
                <w:szCs w:val="24"/>
              </w:rPr>
            </w:pPr>
            <w:r w:rsidRPr="005C52AC">
              <w:rPr>
                <w:sz w:val="24"/>
                <w:szCs w:val="24"/>
              </w:rPr>
              <w:t>Contractor</w:t>
            </w:r>
          </w:p>
          <w:p w14:paraId="5A073672" w14:textId="77777777" w:rsidR="00491A74" w:rsidRPr="005C52AC" w:rsidRDefault="00491A74">
            <w:pPr>
              <w:rPr>
                <w:sz w:val="24"/>
                <w:szCs w:val="24"/>
              </w:rPr>
            </w:pPr>
          </w:p>
        </w:tc>
        <w:tc>
          <w:tcPr>
            <w:tcW w:w="1784" w:type="dxa"/>
          </w:tcPr>
          <w:p w14:paraId="61C0A022" w14:textId="77777777" w:rsidR="001D13FF" w:rsidRPr="005C52AC" w:rsidRDefault="001D13FF">
            <w:pPr>
              <w:rPr>
                <w:sz w:val="24"/>
                <w:szCs w:val="24"/>
              </w:rPr>
            </w:pPr>
          </w:p>
        </w:tc>
        <w:tc>
          <w:tcPr>
            <w:tcW w:w="2014" w:type="dxa"/>
          </w:tcPr>
          <w:p w14:paraId="35CC27B2" w14:textId="77777777" w:rsidR="001D13FF" w:rsidRPr="005C52AC" w:rsidRDefault="001D13FF">
            <w:pPr>
              <w:rPr>
                <w:sz w:val="24"/>
                <w:szCs w:val="24"/>
              </w:rPr>
            </w:pPr>
          </w:p>
        </w:tc>
      </w:tr>
      <w:tr w:rsidR="001D13FF" w:rsidRPr="005C52AC" w14:paraId="37410B5C" w14:textId="77777777" w:rsidTr="00491A74">
        <w:trPr>
          <w:jc w:val="center"/>
        </w:trPr>
        <w:tc>
          <w:tcPr>
            <w:tcW w:w="1368" w:type="dxa"/>
          </w:tcPr>
          <w:p w14:paraId="64FCB8F7" w14:textId="77777777" w:rsidR="001D13FF" w:rsidRPr="005C52AC" w:rsidRDefault="00DD307A">
            <w:pPr>
              <w:rPr>
                <w:sz w:val="24"/>
                <w:szCs w:val="24"/>
              </w:rPr>
            </w:pPr>
            <w:r w:rsidRPr="005C52AC">
              <w:rPr>
                <w:sz w:val="24"/>
                <w:szCs w:val="24"/>
              </w:rPr>
              <w:t>Reviewed by</w:t>
            </w:r>
          </w:p>
        </w:tc>
        <w:tc>
          <w:tcPr>
            <w:tcW w:w="3690" w:type="dxa"/>
          </w:tcPr>
          <w:p w14:paraId="5501DF56" w14:textId="77777777" w:rsidR="001D13FF" w:rsidRPr="005C52AC" w:rsidRDefault="00DD307A">
            <w:pPr>
              <w:rPr>
                <w:sz w:val="24"/>
                <w:szCs w:val="24"/>
              </w:rPr>
            </w:pPr>
            <w:r w:rsidRPr="005C52AC">
              <w:rPr>
                <w:sz w:val="24"/>
                <w:szCs w:val="24"/>
              </w:rPr>
              <w:t>Acceptance Commission</w:t>
            </w:r>
          </w:p>
          <w:p w14:paraId="4E50C8C0" w14:textId="77777777" w:rsidR="00491A74" w:rsidRPr="005C52AC" w:rsidRDefault="00491A74">
            <w:pPr>
              <w:rPr>
                <w:sz w:val="24"/>
                <w:szCs w:val="24"/>
              </w:rPr>
            </w:pPr>
          </w:p>
        </w:tc>
        <w:tc>
          <w:tcPr>
            <w:tcW w:w="1784" w:type="dxa"/>
          </w:tcPr>
          <w:p w14:paraId="0C32529B" w14:textId="77777777" w:rsidR="001D13FF" w:rsidRPr="005C52AC" w:rsidRDefault="001D13FF">
            <w:pPr>
              <w:rPr>
                <w:sz w:val="24"/>
                <w:szCs w:val="24"/>
              </w:rPr>
            </w:pPr>
          </w:p>
        </w:tc>
        <w:tc>
          <w:tcPr>
            <w:tcW w:w="2014" w:type="dxa"/>
          </w:tcPr>
          <w:p w14:paraId="0197CA85" w14:textId="77777777" w:rsidR="001D13FF" w:rsidRPr="005C52AC" w:rsidRDefault="001D13FF">
            <w:pPr>
              <w:rPr>
                <w:sz w:val="24"/>
                <w:szCs w:val="24"/>
              </w:rPr>
            </w:pPr>
          </w:p>
        </w:tc>
      </w:tr>
      <w:tr w:rsidR="001D13FF" w:rsidRPr="005C52AC" w14:paraId="6B43E082" w14:textId="77777777" w:rsidTr="00491A74">
        <w:trPr>
          <w:jc w:val="center"/>
        </w:trPr>
        <w:tc>
          <w:tcPr>
            <w:tcW w:w="1368" w:type="dxa"/>
          </w:tcPr>
          <w:p w14:paraId="555DA75B" w14:textId="77777777" w:rsidR="001D13FF" w:rsidRPr="005C52AC" w:rsidRDefault="00DD307A">
            <w:pPr>
              <w:rPr>
                <w:sz w:val="24"/>
                <w:szCs w:val="24"/>
              </w:rPr>
            </w:pPr>
            <w:r w:rsidRPr="005C52AC">
              <w:rPr>
                <w:sz w:val="24"/>
                <w:szCs w:val="24"/>
              </w:rPr>
              <w:t>Approved by</w:t>
            </w:r>
          </w:p>
        </w:tc>
        <w:tc>
          <w:tcPr>
            <w:tcW w:w="3690" w:type="dxa"/>
          </w:tcPr>
          <w:p w14:paraId="472270D6" w14:textId="77777777" w:rsidR="001D13FF" w:rsidRPr="005C52AC" w:rsidRDefault="00DD307A">
            <w:pPr>
              <w:rPr>
                <w:sz w:val="24"/>
                <w:szCs w:val="24"/>
              </w:rPr>
            </w:pPr>
            <w:r w:rsidRPr="005C52AC">
              <w:rPr>
                <w:sz w:val="24"/>
                <w:szCs w:val="24"/>
              </w:rPr>
              <w:t>Contracting Authority</w:t>
            </w:r>
          </w:p>
          <w:p w14:paraId="04EA38AF" w14:textId="77777777" w:rsidR="00491A74" w:rsidRPr="005C52AC" w:rsidRDefault="00491A74">
            <w:pPr>
              <w:rPr>
                <w:sz w:val="24"/>
                <w:szCs w:val="24"/>
              </w:rPr>
            </w:pPr>
          </w:p>
        </w:tc>
        <w:tc>
          <w:tcPr>
            <w:tcW w:w="1784" w:type="dxa"/>
          </w:tcPr>
          <w:p w14:paraId="288D5742" w14:textId="77777777" w:rsidR="001D13FF" w:rsidRPr="005C52AC" w:rsidRDefault="001D13FF">
            <w:pPr>
              <w:rPr>
                <w:sz w:val="24"/>
                <w:szCs w:val="24"/>
              </w:rPr>
            </w:pPr>
          </w:p>
        </w:tc>
        <w:tc>
          <w:tcPr>
            <w:tcW w:w="2014" w:type="dxa"/>
          </w:tcPr>
          <w:p w14:paraId="515955F8" w14:textId="77777777" w:rsidR="001D13FF" w:rsidRPr="005C52AC" w:rsidRDefault="001D13FF">
            <w:pPr>
              <w:rPr>
                <w:sz w:val="24"/>
                <w:szCs w:val="24"/>
              </w:rPr>
            </w:pPr>
          </w:p>
        </w:tc>
      </w:tr>
    </w:tbl>
    <w:p w14:paraId="2608DE21" w14:textId="77777777" w:rsidR="001D13FF" w:rsidRPr="005C52AC" w:rsidRDefault="00DD307A">
      <w:pPr>
        <w:pStyle w:val="Heading2"/>
        <w:rPr>
          <w:color w:val="auto"/>
        </w:rPr>
      </w:pPr>
      <w:r w:rsidRPr="005C52AC">
        <w:rPr>
          <w:color w:val="auto"/>
        </w:rPr>
        <w:t>General Instructions</w:t>
      </w:r>
    </w:p>
    <w:p w14:paraId="3D3E580D" w14:textId="77777777" w:rsidR="001D13FF" w:rsidRPr="005C52AC" w:rsidRDefault="00DD307A" w:rsidP="00491A74">
      <w:pPr>
        <w:pStyle w:val="ListBullet"/>
        <w:numPr>
          <w:ilvl w:val="0"/>
          <w:numId w:val="0"/>
        </w:numPr>
      </w:pPr>
      <w:r w:rsidRPr="005C52AC">
        <w:t>1. Complete all sections in ink or electronically.</w:t>
      </w:r>
    </w:p>
    <w:p w14:paraId="1BC4D02E" w14:textId="77777777" w:rsidR="001D13FF" w:rsidRPr="005C52AC" w:rsidRDefault="00DD307A" w:rsidP="00491A74">
      <w:pPr>
        <w:pStyle w:val="ListBullet"/>
        <w:numPr>
          <w:ilvl w:val="0"/>
          <w:numId w:val="0"/>
        </w:numPr>
        <w:ind w:left="360" w:hanging="360"/>
      </w:pPr>
      <w:r w:rsidRPr="005C52AC">
        <w:t>2. Tick Pass / Fail / N/A where applicable.</w:t>
      </w:r>
    </w:p>
    <w:p w14:paraId="687325F0" w14:textId="77777777" w:rsidR="001D13FF" w:rsidRPr="005C52AC" w:rsidRDefault="00DD307A" w:rsidP="00491A74">
      <w:pPr>
        <w:pStyle w:val="ListBullet"/>
        <w:numPr>
          <w:ilvl w:val="0"/>
          <w:numId w:val="0"/>
        </w:numPr>
        <w:ind w:left="360" w:hanging="360"/>
      </w:pPr>
      <w:r w:rsidRPr="005C52AC">
        <w:t>3. Record observations for every failed or non-applicable item.</w:t>
      </w:r>
    </w:p>
    <w:p w14:paraId="24834EFE" w14:textId="77777777" w:rsidR="001D13FF" w:rsidRPr="005C52AC" w:rsidRDefault="00DD307A" w:rsidP="00491A74">
      <w:pPr>
        <w:pStyle w:val="ListBullet"/>
        <w:numPr>
          <w:ilvl w:val="0"/>
          <w:numId w:val="0"/>
        </w:numPr>
        <w:ind w:left="360" w:hanging="360"/>
      </w:pPr>
      <w:r w:rsidRPr="005C52AC">
        <w:t>4. Reference photographs by number rather than embedding them.</w:t>
      </w:r>
    </w:p>
    <w:p w14:paraId="5C7A21D7" w14:textId="77777777" w:rsidR="001D13FF" w:rsidRPr="005C52AC" w:rsidRDefault="00DD307A" w:rsidP="00491A74">
      <w:pPr>
        <w:pStyle w:val="ListBullet"/>
        <w:numPr>
          <w:ilvl w:val="0"/>
          <w:numId w:val="0"/>
        </w:numPr>
        <w:ind w:left="360" w:hanging="360"/>
      </w:pPr>
      <w:r w:rsidRPr="005C52AC">
        <w:t>5. Attach additional sheets where required.</w:t>
      </w:r>
    </w:p>
    <w:p w14:paraId="54711E74" w14:textId="77777777" w:rsidR="001D13FF" w:rsidRPr="005C52AC" w:rsidRDefault="00DD307A" w:rsidP="00491A74">
      <w:pPr>
        <w:pStyle w:val="ListBullet"/>
        <w:numPr>
          <w:ilvl w:val="0"/>
          <w:numId w:val="0"/>
        </w:numPr>
        <w:ind w:left="360" w:hanging="360"/>
      </w:pPr>
      <w:r w:rsidRPr="005C52AC">
        <w:t>6. Signed originals shall be retained in the procurement file.</w:t>
      </w:r>
    </w:p>
    <w:p w14:paraId="12AA30D2" w14:textId="77777777" w:rsidR="001D13FF" w:rsidRPr="005C52AC" w:rsidRDefault="00DD307A">
      <w:r w:rsidRPr="005C52AC">
        <w:br w:type="page"/>
      </w:r>
    </w:p>
    <w:p w14:paraId="261F9240" w14:textId="77777777" w:rsidR="001D13FF" w:rsidRPr="005C52AC" w:rsidRDefault="00DD307A" w:rsidP="00200622">
      <w:pPr>
        <w:pStyle w:val="Heading2"/>
        <w:ind w:right="90"/>
        <w:jc w:val="center"/>
        <w:rPr>
          <w:color w:val="auto"/>
          <w:sz w:val="28"/>
          <w:szCs w:val="28"/>
        </w:rPr>
      </w:pPr>
      <w:r w:rsidRPr="005C52AC">
        <w:rPr>
          <w:color w:val="auto"/>
          <w:sz w:val="28"/>
          <w:szCs w:val="28"/>
        </w:rPr>
        <w:lastRenderedPageBreak/>
        <w:t>FORM A – DELIVERY INSPECTION RECORD</w:t>
      </w:r>
    </w:p>
    <w:p w14:paraId="243A704D" w14:textId="77777777" w:rsidR="001D13FF" w:rsidRPr="005C52AC" w:rsidRDefault="00DD307A">
      <w:pPr>
        <w:rPr>
          <w:sz w:val="24"/>
          <w:szCs w:val="24"/>
        </w:rPr>
      </w:pPr>
      <w:r w:rsidRPr="005C52AC">
        <w:rPr>
          <w:b/>
          <w:sz w:val="24"/>
          <w:szCs w:val="24"/>
        </w:rPr>
        <w:t xml:space="preserve">Purpose: </w:t>
      </w:r>
      <w:r w:rsidRPr="005C52AC">
        <w:rPr>
          <w:sz w:val="24"/>
          <w:szCs w:val="24"/>
        </w:rPr>
        <w:t>This record provides auditable evidence that the relevant acceptance stage has been completed in accordance with the Contract.</w:t>
      </w:r>
    </w:p>
    <w:p w14:paraId="3E211BC9" w14:textId="77777777" w:rsidR="00491A74" w:rsidRPr="005C52AC" w:rsidRDefault="00491A74">
      <w:pPr>
        <w:pStyle w:val="Heading3"/>
        <w:rPr>
          <w:color w:val="auto"/>
          <w:sz w:val="24"/>
          <w:szCs w:val="24"/>
        </w:rPr>
      </w:pPr>
    </w:p>
    <w:p w14:paraId="70F305A6" w14:textId="4C8C518B" w:rsidR="001D13FF" w:rsidRPr="005C52AC" w:rsidRDefault="00DD307A">
      <w:pPr>
        <w:pStyle w:val="Heading3"/>
        <w:rPr>
          <w:color w:val="auto"/>
          <w:sz w:val="24"/>
          <w:szCs w:val="24"/>
        </w:rPr>
      </w:pPr>
      <w:r w:rsidRPr="005C52AC">
        <w:rPr>
          <w:color w:val="auto"/>
          <w:sz w:val="24"/>
          <w:szCs w:val="24"/>
        </w:rPr>
        <w:t>Section 1 – Administrative Information</w:t>
      </w:r>
    </w:p>
    <w:tbl>
      <w:tblPr>
        <w:tblStyle w:val="TableGrid"/>
        <w:tblW w:w="0" w:type="auto"/>
        <w:tblLook w:val="04A0" w:firstRow="1" w:lastRow="0" w:firstColumn="1" w:lastColumn="0" w:noHBand="0" w:noVBand="1"/>
      </w:tblPr>
      <w:tblGrid>
        <w:gridCol w:w="2160"/>
        <w:gridCol w:w="2160"/>
        <w:gridCol w:w="2160"/>
        <w:gridCol w:w="2160"/>
      </w:tblGrid>
      <w:tr w:rsidR="001D13FF" w:rsidRPr="005C52AC" w14:paraId="481EF774" w14:textId="77777777">
        <w:tc>
          <w:tcPr>
            <w:tcW w:w="2160" w:type="dxa"/>
          </w:tcPr>
          <w:p w14:paraId="362C9CAE" w14:textId="77777777" w:rsidR="001D13FF" w:rsidRPr="005C52AC" w:rsidRDefault="00DD307A">
            <w:pPr>
              <w:rPr>
                <w:sz w:val="24"/>
                <w:szCs w:val="24"/>
              </w:rPr>
            </w:pPr>
            <w:r w:rsidRPr="005C52AC">
              <w:rPr>
                <w:sz w:val="24"/>
                <w:szCs w:val="24"/>
              </w:rPr>
              <w:t>Contract Ref.</w:t>
            </w:r>
            <w:r w:rsidRPr="005C52AC">
              <w:rPr>
                <w:sz w:val="24"/>
                <w:szCs w:val="24"/>
              </w:rPr>
              <w:br/>
              <w:t>________________</w:t>
            </w:r>
          </w:p>
        </w:tc>
        <w:tc>
          <w:tcPr>
            <w:tcW w:w="2160" w:type="dxa"/>
          </w:tcPr>
          <w:p w14:paraId="68837DEC" w14:textId="77777777" w:rsidR="001D13FF" w:rsidRPr="005C52AC" w:rsidRDefault="00DD307A">
            <w:pPr>
              <w:rPr>
                <w:sz w:val="24"/>
                <w:szCs w:val="24"/>
              </w:rPr>
            </w:pPr>
            <w:r w:rsidRPr="005C52AC">
              <w:rPr>
                <w:sz w:val="24"/>
                <w:szCs w:val="24"/>
              </w:rPr>
              <w:t>Machine Make/Model</w:t>
            </w:r>
            <w:r w:rsidRPr="005C52AC">
              <w:rPr>
                <w:sz w:val="24"/>
                <w:szCs w:val="24"/>
              </w:rPr>
              <w:br/>
              <w:t>________________</w:t>
            </w:r>
          </w:p>
        </w:tc>
        <w:tc>
          <w:tcPr>
            <w:tcW w:w="2160" w:type="dxa"/>
          </w:tcPr>
          <w:p w14:paraId="1782C837" w14:textId="77777777" w:rsidR="001D13FF" w:rsidRPr="005C52AC" w:rsidRDefault="00DD307A">
            <w:pPr>
              <w:rPr>
                <w:sz w:val="24"/>
                <w:szCs w:val="24"/>
              </w:rPr>
            </w:pPr>
            <w:r w:rsidRPr="005C52AC">
              <w:rPr>
                <w:sz w:val="24"/>
                <w:szCs w:val="24"/>
              </w:rPr>
              <w:t>Serial No.</w:t>
            </w:r>
            <w:r w:rsidRPr="005C52AC">
              <w:rPr>
                <w:sz w:val="24"/>
                <w:szCs w:val="24"/>
              </w:rPr>
              <w:br/>
              <w:t>________________</w:t>
            </w:r>
          </w:p>
        </w:tc>
        <w:tc>
          <w:tcPr>
            <w:tcW w:w="2160" w:type="dxa"/>
          </w:tcPr>
          <w:p w14:paraId="0F4794AA" w14:textId="77777777" w:rsidR="001D13FF" w:rsidRPr="005C52AC" w:rsidRDefault="00DD307A">
            <w:pPr>
              <w:rPr>
                <w:sz w:val="24"/>
                <w:szCs w:val="24"/>
              </w:rPr>
            </w:pPr>
            <w:r w:rsidRPr="005C52AC">
              <w:rPr>
                <w:sz w:val="24"/>
                <w:szCs w:val="24"/>
              </w:rPr>
              <w:t>Date</w:t>
            </w:r>
            <w:r w:rsidRPr="005C52AC">
              <w:rPr>
                <w:sz w:val="24"/>
                <w:szCs w:val="24"/>
              </w:rPr>
              <w:br/>
              <w:t>________________</w:t>
            </w:r>
          </w:p>
        </w:tc>
      </w:tr>
      <w:tr w:rsidR="001D13FF" w:rsidRPr="005C52AC" w14:paraId="07190ACA" w14:textId="77777777">
        <w:tc>
          <w:tcPr>
            <w:tcW w:w="2160" w:type="dxa"/>
          </w:tcPr>
          <w:p w14:paraId="6707F1BC" w14:textId="77777777" w:rsidR="001D13FF" w:rsidRPr="005C52AC" w:rsidRDefault="00DD307A">
            <w:pPr>
              <w:rPr>
                <w:sz w:val="24"/>
                <w:szCs w:val="24"/>
              </w:rPr>
            </w:pPr>
            <w:r w:rsidRPr="005C52AC">
              <w:rPr>
                <w:sz w:val="24"/>
                <w:szCs w:val="24"/>
              </w:rPr>
              <w:t>Location</w:t>
            </w:r>
            <w:r w:rsidRPr="005C52AC">
              <w:rPr>
                <w:sz w:val="24"/>
                <w:szCs w:val="24"/>
              </w:rPr>
              <w:br/>
              <w:t>________________</w:t>
            </w:r>
          </w:p>
        </w:tc>
        <w:tc>
          <w:tcPr>
            <w:tcW w:w="2160" w:type="dxa"/>
          </w:tcPr>
          <w:p w14:paraId="36D195E9" w14:textId="77777777" w:rsidR="001D13FF" w:rsidRPr="005C52AC" w:rsidRDefault="00DD307A">
            <w:pPr>
              <w:rPr>
                <w:sz w:val="24"/>
                <w:szCs w:val="24"/>
              </w:rPr>
            </w:pPr>
            <w:r w:rsidRPr="005C52AC">
              <w:rPr>
                <w:sz w:val="24"/>
                <w:szCs w:val="24"/>
              </w:rPr>
              <w:t>Contractor</w:t>
            </w:r>
            <w:r w:rsidRPr="005C52AC">
              <w:rPr>
                <w:sz w:val="24"/>
                <w:szCs w:val="24"/>
              </w:rPr>
              <w:br/>
              <w:t>________________</w:t>
            </w:r>
          </w:p>
        </w:tc>
        <w:tc>
          <w:tcPr>
            <w:tcW w:w="2160" w:type="dxa"/>
          </w:tcPr>
          <w:p w14:paraId="2170D29B" w14:textId="77777777" w:rsidR="001D13FF" w:rsidRPr="005C52AC" w:rsidRDefault="00DD307A">
            <w:pPr>
              <w:rPr>
                <w:sz w:val="24"/>
                <w:szCs w:val="24"/>
              </w:rPr>
            </w:pPr>
            <w:r w:rsidRPr="005C52AC">
              <w:rPr>
                <w:sz w:val="24"/>
                <w:szCs w:val="24"/>
              </w:rPr>
              <w:t>Delivery Order</w:t>
            </w:r>
            <w:r w:rsidRPr="005C52AC">
              <w:rPr>
                <w:sz w:val="24"/>
                <w:szCs w:val="24"/>
              </w:rPr>
              <w:br/>
              <w:t>________________</w:t>
            </w:r>
          </w:p>
        </w:tc>
        <w:tc>
          <w:tcPr>
            <w:tcW w:w="2160" w:type="dxa"/>
          </w:tcPr>
          <w:p w14:paraId="004C3850" w14:textId="77777777" w:rsidR="001D13FF" w:rsidRPr="005C52AC" w:rsidRDefault="00DD307A">
            <w:pPr>
              <w:rPr>
                <w:sz w:val="24"/>
                <w:szCs w:val="24"/>
              </w:rPr>
            </w:pPr>
            <w:r w:rsidRPr="005C52AC">
              <w:rPr>
                <w:sz w:val="24"/>
                <w:szCs w:val="24"/>
              </w:rPr>
              <w:t>Engine Hours</w:t>
            </w:r>
            <w:r w:rsidRPr="005C52AC">
              <w:rPr>
                <w:sz w:val="24"/>
                <w:szCs w:val="24"/>
              </w:rPr>
              <w:br/>
              <w:t>________________</w:t>
            </w:r>
          </w:p>
        </w:tc>
      </w:tr>
    </w:tbl>
    <w:p w14:paraId="465F2E9F" w14:textId="77777777" w:rsidR="00491A74" w:rsidRPr="005C52AC" w:rsidRDefault="00491A74">
      <w:pPr>
        <w:pStyle w:val="Heading3"/>
        <w:rPr>
          <w:color w:val="auto"/>
          <w:sz w:val="24"/>
          <w:szCs w:val="24"/>
        </w:rPr>
      </w:pPr>
    </w:p>
    <w:p w14:paraId="66BFA3ED" w14:textId="4323902F" w:rsidR="001D13FF" w:rsidRPr="005C52AC" w:rsidRDefault="00DD307A">
      <w:pPr>
        <w:pStyle w:val="Heading3"/>
        <w:rPr>
          <w:color w:val="auto"/>
          <w:sz w:val="24"/>
          <w:szCs w:val="24"/>
        </w:rPr>
      </w:pPr>
      <w:r w:rsidRPr="005C52AC">
        <w:rPr>
          <w:color w:val="auto"/>
          <w:sz w:val="24"/>
          <w:szCs w:val="24"/>
        </w:rPr>
        <w:t>Section 2 – Delivery Inspection Checklist</w:t>
      </w:r>
    </w:p>
    <w:tbl>
      <w:tblPr>
        <w:tblStyle w:val="TableGrid"/>
        <w:tblW w:w="0" w:type="auto"/>
        <w:tblLayout w:type="fixed"/>
        <w:tblLook w:val="04A0" w:firstRow="1" w:lastRow="0" w:firstColumn="1" w:lastColumn="0" w:noHBand="0" w:noVBand="1"/>
      </w:tblPr>
      <w:tblGrid>
        <w:gridCol w:w="3888"/>
        <w:gridCol w:w="720"/>
        <w:gridCol w:w="630"/>
        <w:gridCol w:w="3518"/>
      </w:tblGrid>
      <w:tr w:rsidR="001D13FF" w:rsidRPr="005C52AC" w14:paraId="2EE93014" w14:textId="77777777" w:rsidTr="00491A74">
        <w:tc>
          <w:tcPr>
            <w:tcW w:w="3888" w:type="dxa"/>
          </w:tcPr>
          <w:p w14:paraId="61009A52" w14:textId="77777777" w:rsidR="001D13FF" w:rsidRPr="005C52AC" w:rsidRDefault="00DD307A">
            <w:pPr>
              <w:rPr>
                <w:sz w:val="24"/>
                <w:szCs w:val="24"/>
              </w:rPr>
            </w:pPr>
            <w:r w:rsidRPr="005C52AC">
              <w:rPr>
                <w:sz w:val="24"/>
                <w:szCs w:val="24"/>
              </w:rPr>
              <w:t>Requirement</w:t>
            </w:r>
          </w:p>
        </w:tc>
        <w:tc>
          <w:tcPr>
            <w:tcW w:w="720" w:type="dxa"/>
          </w:tcPr>
          <w:p w14:paraId="6F2D2789" w14:textId="77777777" w:rsidR="001D13FF" w:rsidRPr="005C52AC" w:rsidRDefault="00DD307A">
            <w:pPr>
              <w:rPr>
                <w:sz w:val="24"/>
                <w:szCs w:val="24"/>
              </w:rPr>
            </w:pPr>
            <w:r w:rsidRPr="005C52AC">
              <w:rPr>
                <w:sz w:val="24"/>
                <w:szCs w:val="24"/>
              </w:rPr>
              <w:t>Pass</w:t>
            </w:r>
          </w:p>
        </w:tc>
        <w:tc>
          <w:tcPr>
            <w:tcW w:w="630" w:type="dxa"/>
          </w:tcPr>
          <w:p w14:paraId="32529441" w14:textId="77777777" w:rsidR="001D13FF" w:rsidRPr="005C52AC" w:rsidRDefault="00DD307A">
            <w:pPr>
              <w:rPr>
                <w:sz w:val="24"/>
                <w:szCs w:val="24"/>
              </w:rPr>
            </w:pPr>
            <w:r w:rsidRPr="005C52AC">
              <w:rPr>
                <w:sz w:val="24"/>
                <w:szCs w:val="24"/>
              </w:rPr>
              <w:t>Fail</w:t>
            </w:r>
          </w:p>
        </w:tc>
        <w:tc>
          <w:tcPr>
            <w:tcW w:w="3518" w:type="dxa"/>
          </w:tcPr>
          <w:p w14:paraId="250E413B" w14:textId="77777777" w:rsidR="001D13FF" w:rsidRPr="005C52AC" w:rsidRDefault="00DD307A">
            <w:pPr>
              <w:rPr>
                <w:sz w:val="24"/>
                <w:szCs w:val="24"/>
              </w:rPr>
            </w:pPr>
            <w:r w:rsidRPr="005C52AC">
              <w:rPr>
                <w:sz w:val="24"/>
                <w:szCs w:val="24"/>
              </w:rPr>
              <w:t>Observations</w:t>
            </w:r>
          </w:p>
        </w:tc>
      </w:tr>
      <w:tr w:rsidR="001D13FF" w:rsidRPr="005C52AC" w14:paraId="216D8084" w14:textId="77777777" w:rsidTr="00491A74">
        <w:tc>
          <w:tcPr>
            <w:tcW w:w="3888" w:type="dxa"/>
          </w:tcPr>
          <w:p w14:paraId="42E63938" w14:textId="77777777" w:rsidR="001D13FF" w:rsidRPr="005C52AC" w:rsidRDefault="00DD307A">
            <w:pPr>
              <w:rPr>
                <w:sz w:val="24"/>
                <w:szCs w:val="24"/>
              </w:rPr>
            </w:pPr>
            <w:r w:rsidRPr="005C52AC">
              <w:rPr>
                <w:sz w:val="24"/>
                <w:szCs w:val="24"/>
              </w:rPr>
              <w:t>☐ Correct make and model delivered</w:t>
            </w:r>
          </w:p>
        </w:tc>
        <w:tc>
          <w:tcPr>
            <w:tcW w:w="720" w:type="dxa"/>
          </w:tcPr>
          <w:p w14:paraId="152DFDE7" w14:textId="77777777" w:rsidR="001D13FF" w:rsidRPr="005C52AC" w:rsidRDefault="00DD307A">
            <w:pPr>
              <w:rPr>
                <w:sz w:val="24"/>
                <w:szCs w:val="24"/>
              </w:rPr>
            </w:pPr>
            <w:r w:rsidRPr="005C52AC">
              <w:rPr>
                <w:sz w:val="24"/>
                <w:szCs w:val="24"/>
              </w:rPr>
              <w:t>☐</w:t>
            </w:r>
          </w:p>
        </w:tc>
        <w:tc>
          <w:tcPr>
            <w:tcW w:w="630" w:type="dxa"/>
          </w:tcPr>
          <w:p w14:paraId="20723141" w14:textId="77777777" w:rsidR="001D13FF" w:rsidRPr="005C52AC" w:rsidRDefault="00DD307A">
            <w:pPr>
              <w:rPr>
                <w:sz w:val="24"/>
                <w:szCs w:val="24"/>
              </w:rPr>
            </w:pPr>
            <w:r w:rsidRPr="005C52AC">
              <w:rPr>
                <w:sz w:val="24"/>
                <w:szCs w:val="24"/>
              </w:rPr>
              <w:t>☐</w:t>
            </w:r>
          </w:p>
        </w:tc>
        <w:tc>
          <w:tcPr>
            <w:tcW w:w="3518" w:type="dxa"/>
          </w:tcPr>
          <w:p w14:paraId="57D85624" w14:textId="77777777" w:rsidR="001D13FF" w:rsidRPr="005C52AC" w:rsidRDefault="001D13FF">
            <w:pPr>
              <w:rPr>
                <w:sz w:val="24"/>
                <w:szCs w:val="24"/>
              </w:rPr>
            </w:pPr>
          </w:p>
        </w:tc>
      </w:tr>
      <w:tr w:rsidR="001D13FF" w:rsidRPr="005C52AC" w14:paraId="5F138649" w14:textId="77777777" w:rsidTr="00491A74">
        <w:tc>
          <w:tcPr>
            <w:tcW w:w="3888" w:type="dxa"/>
          </w:tcPr>
          <w:p w14:paraId="00E80ED7" w14:textId="77777777" w:rsidR="001D13FF" w:rsidRPr="005C52AC" w:rsidRDefault="00DD307A">
            <w:pPr>
              <w:rPr>
                <w:sz w:val="24"/>
                <w:szCs w:val="24"/>
              </w:rPr>
            </w:pPr>
            <w:r w:rsidRPr="005C52AC">
              <w:rPr>
                <w:sz w:val="24"/>
                <w:szCs w:val="24"/>
              </w:rPr>
              <w:t>☐ Machine serial number verified</w:t>
            </w:r>
          </w:p>
        </w:tc>
        <w:tc>
          <w:tcPr>
            <w:tcW w:w="720" w:type="dxa"/>
          </w:tcPr>
          <w:p w14:paraId="618DFB23" w14:textId="77777777" w:rsidR="001D13FF" w:rsidRPr="005C52AC" w:rsidRDefault="00DD307A">
            <w:pPr>
              <w:rPr>
                <w:sz w:val="24"/>
                <w:szCs w:val="24"/>
              </w:rPr>
            </w:pPr>
            <w:r w:rsidRPr="005C52AC">
              <w:rPr>
                <w:sz w:val="24"/>
                <w:szCs w:val="24"/>
              </w:rPr>
              <w:t>☐</w:t>
            </w:r>
          </w:p>
        </w:tc>
        <w:tc>
          <w:tcPr>
            <w:tcW w:w="630" w:type="dxa"/>
          </w:tcPr>
          <w:p w14:paraId="1EE84DED" w14:textId="77777777" w:rsidR="001D13FF" w:rsidRPr="005C52AC" w:rsidRDefault="00DD307A">
            <w:pPr>
              <w:rPr>
                <w:sz w:val="24"/>
                <w:szCs w:val="24"/>
              </w:rPr>
            </w:pPr>
            <w:r w:rsidRPr="005C52AC">
              <w:rPr>
                <w:sz w:val="24"/>
                <w:szCs w:val="24"/>
              </w:rPr>
              <w:t>☐</w:t>
            </w:r>
          </w:p>
        </w:tc>
        <w:tc>
          <w:tcPr>
            <w:tcW w:w="3518" w:type="dxa"/>
          </w:tcPr>
          <w:p w14:paraId="510244BA" w14:textId="77777777" w:rsidR="001D13FF" w:rsidRPr="005C52AC" w:rsidRDefault="001D13FF">
            <w:pPr>
              <w:rPr>
                <w:sz w:val="24"/>
                <w:szCs w:val="24"/>
              </w:rPr>
            </w:pPr>
          </w:p>
        </w:tc>
      </w:tr>
      <w:tr w:rsidR="001D13FF" w:rsidRPr="005C52AC" w14:paraId="11AE2027" w14:textId="77777777" w:rsidTr="00491A74">
        <w:tc>
          <w:tcPr>
            <w:tcW w:w="3888" w:type="dxa"/>
          </w:tcPr>
          <w:p w14:paraId="0B137BE2" w14:textId="77777777" w:rsidR="001D13FF" w:rsidRPr="005C52AC" w:rsidRDefault="00DD307A">
            <w:pPr>
              <w:rPr>
                <w:sz w:val="24"/>
                <w:szCs w:val="24"/>
              </w:rPr>
            </w:pPr>
            <w:r w:rsidRPr="005C52AC">
              <w:rPr>
                <w:sz w:val="24"/>
                <w:szCs w:val="24"/>
              </w:rPr>
              <w:t>☐ Engine serial number verified</w:t>
            </w:r>
          </w:p>
        </w:tc>
        <w:tc>
          <w:tcPr>
            <w:tcW w:w="720" w:type="dxa"/>
          </w:tcPr>
          <w:p w14:paraId="05844D05" w14:textId="77777777" w:rsidR="001D13FF" w:rsidRPr="005C52AC" w:rsidRDefault="00DD307A">
            <w:pPr>
              <w:rPr>
                <w:sz w:val="24"/>
                <w:szCs w:val="24"/>
              </w:rPr>
            </w:pPr>
            <w:r w:rsidRPr="005C52AC">
              <w:rPr>
                <w:sz w:val="24"/>
                <w:szCs w:val="24"/>
              </w:rPr>
              <w:t>☐</w:t>
            </w:r>
          </w:p>
        </w:tc>
        <w:tc>
          <w:tcPr>
            <w:tcW w:w="630" w:type="dxa"/>
          </w:tcPr>
          <w:p w14:paraId="3F8B69F8" w14:textId="77777777" w:rsidR="001D13FF" w:rsidRPr="005C52AC" w:rsidRDefault="00DD307A">
            <w:pPr>
              <w:rPr>
                <w:sz w:val="24"/>
                <w:szCs w:val="24"/>
              </w:rPr>
            </w:pPr>
            <w:r w:rsidRPr="005C52AC">
              <w:rPr>
                <w:sz w:val="24"/>
                <w:szCs w:val="24"/>
              </w:rPr>
              <w:t>☐</w:t>
            </w:r>
          </w:p>
        </w:tc>
        <w:tc>
          <w:tcPr>
            <w:tcW w:w="3518" w:type="dxa"/>
          </w:tcPr>
          <w:p w14:paraId="626D2EED" w14:textId="77777777" w:rsidR="001D13FF" w:rsidRPr="005C52AC" w:rsidRDefault="001D13FF">
            <w:pPr>
              <w:rPr>
                <w:sz w:val="24"/>
                <w:szCs w:val="24"/>
              </w:rPr>
            </w:pPr>
          </w:p>
        </w:tc>
      </w:tr>
      <w:tr w:rsidR="001D13FF" w:rsidRPr="005C52AC" w14:paraId="28655B06" w14:textId="77777777" w:rsidTr="00491A74">
        <w:tc>
          <w:tcPr>
            <w:tcW w:w="3888" w:type="dxa"/>
          </w:tcPr>
          <w:p w14:paraId="60143AC7" w14:textId="77777777" w:rsidR="001D13FF" w:rsidRPr="005C52AC" w:rsidRDefault="00DD307A">
            <w:pPr>
              <w:rPr>
                <w:sz w:val="24"/>
                <w:szCs w:val="24"/>
              </w:rPr>
            </w:pPr>
            <w:r w:rsidRPr="005C52AC">
              <w:rPr>
                <w:sz w:val="24"/>
                <w:szCs w:val="24"/>
              </w:rPr>
              <w:t>☐ Hydraulic breaker delivered</w:t>
            </w:r>
          </w:p>
        </w:tc>
        <w:tc>
          <w:tcPr>
            <w:tcW w:w="720" w:type="dxa"/>
          </w:tcPr>
          <w:p w14:paraId="031FD07E" w14:textId="77777777" w:rsidR="001D13FF" w:rsidRPr="005C52AC" w:rsidRDefault="00DD307A">
            <w:pPr>
              <w:rPr>
                <w:sz w:val="24"/>
                <w:szCs w:val="24"/>
              </w:rPr>
            </w:pPr>
            <w:r w:rsidRPr="005C52AC">
              <w:rPr>
                <w:sz w:val="24"/>
                <w:szCs w:val="24"/>
              </w:rPr>
              <w:t>☐</w:t>
            </w:r>
          </w:p>
        </w:tc>
        <w:tc>
          <w:tcPr>
            <w:tcW w:w="630" w:type="dxa"/>
          </w:tcPr>
          <w:p w14:paraId="768E3056" w14:textId="77777777" w:rsidR="001D13FF" w:rsidRPr="005C52AC" w:rsidRDefault="00DD307A">
            <w:pPr>
              <w:rPr>
                <w:sz w:val="24"/>
                <w:szCs w:val="24"/>
              </w:rPr>
            </w:pPr>
            <w:r w:rsidRPr="005C52AC">
              <w:rPr>
                <w:sz w:val="24"/>
                <w:szCs w:val="24"/>
              </w:rPr>
              <w:t>☐</w:t>
            </w:r>
          </w:p>
        </w:tc>
        <w:tc>
          <w:tcPr>
            <w:tcW w:w="3518" w:type="dxa"/>
          </w:tcPr>
          <w:p w14:paraId="47E146C9" w14:textId="77777777" w:rsidR="001D13FF" w:rsidRPr="005C52AC" w:rsidRDefault="001D13FF">
            <w:pPr>
              <w:rPr>
                <w:sz w:val="24"/>
                <w:szCs w:val="24"/>
              </w:rPr>
            </w:pPr>
          </w:p>
        </w:tc>
      </w:tr>
      <w:tr w:rsidR="001D13FF" w:rsidRPr="005C52AC" w14:paraId="51307375" w14:textId="77777777" w:rsidTr="00491A74">
        <w:tc>
          <w:tcPr>
            <w:tcW w:w="3888" w:type="dxa"/>
          </w:tcPr>
          <w:p w14:paraId="5361AC07" w14:textId="77777777" w:rsidR="001D13FF" w:rsidRPr="005C52AC" w:rsidRDefault="00DD307A">
            <w:pPr>
              <w:rPr>
                <w:sz w:val="24"/>
                <w:szCs w:val="24"/>
              </w:rPr>
            </w:pPr>
            <w:r w:rsidRPr="005C52AC">
              <w:rPr>
                <w:sz w:val="24"/>
                <w:szCs w:val="24"/>
              </w:rPr>
              <w:t>☐ Bucket and accessories delivered</w:t>
            </w:r>
          </w:p>
        </w:tc>
        <w:tc>
          <w:tcPr>
            <w:tcW w:w="720" w:type="dxa"/>
          </w:tcPr>
          <w:p w14:paraId="651160E2" w14:textId="77777777" w:rsidR="001D13FF" w:rsidRPr="005C52AC" w:rsidRDefault="00DD307A">
            <w:pPr>
              <w:rPr>
                <w:sz w:val="24"/>
                <w:szCs w:val="24"/>
              </w:rPr>
            </w:pPr>
            <w:r w:rsidRPr="005C52AC">
              <w:rPr>
                <w:sz w:val="24"/>
                <w:szCs w:val="24"/>
              </w:rPr>
              <w:t>☐</w:t>
            </w:r>
          </w:p>
        </w:tc>
        <w:tc>
          <w:tcPr>
            <w:tcW w:w="630" w:type="dxa"/>
          </w:tcPr>
          <w:p w14:paraId="66BE9DDC" w14:textId="77777777" w:rsidR="001D13FF" w:rsidRPr="005C52AC" w:rsidRDefault="00DD307A">
            <w:pPr>
              <w:rPr>
                <w:sz w:val="24"/>
                <w:szCs w:val="24"/>
              </w:rPr>
            </w:pPr>
            <w:r w:rsidRPr="005C52AC">
              <w:rPr>
                <w:sz w:val="24"/>
                <w:szCs w:val="24"/>
              </w:rPr>
              <w:t>☐</w:t>
            </w:r>
          </w:p>
        </w:tc>
        <w:tc>
          <w:tcPr>
            <w:tcW w:w="3518" w:type="dxa"/>
          </w:tcPr>
          <w:p w14:paraId="39BAE002" w14:textId="77777777" w:rsidR="001D13FF" w:rsidRPr="005C52AC" w:rsidRDefault="001D13FF">
            <w:pPr>
              <w:rPr>
                <w:sz w:val="24"/>
                <w:szCs w:val="24"/>
              </w:rPr>
            </w:pPr>
          </w:p>
        </w:tc>
      </w:tr>
      <w:tr w:rsidR="001D13FF" w:rsidRPr="005C52AC" w14:paraId="53CC601A" w14:textId="77777777" w:rsidTr="00491A74">
        <w:tc>
          <w:tcPr>
            <w:tcW w:w="3888" w:type="dxa"/>
          </w:tcPr>
          <w:p w14:paraId="4ACA3B53" w14:textId="77777777" w:rsidR="001D13FF" w:rsidRPr="005C52AC" w:rsidRDefault="00DD307A">
            <w:pPr>
              <w:rPr>
                <w:sz w:val="24"/>
                <w:szCs w:val="24"/>
              </w:rPr>
            </w:pPr>
            <w:r w:rsidRPr="005C52AC">
              <w:rPr>
                <w:sz w:val="24"/>
                <w:szCs w:val="24"/>
              </w:rPr>
              <w:t>☐ Toolkit supplied</w:t>
            </w:r>
          </w:p>
        </w:tc>
        <w:tc>
          <w:tcPr>
            <w:tcW w:w="720" w:type="dxa"/>
          </w:tcPr>
          <w:p w14:paraId="4B52C79A" w14:textId="77777777" w:rsidR="001D13FF" w:rsidRPr="005C52AC" w:rsidRDefault="00DD307A">
            <w:pPr>
              <w:rPr>
                <w:sz w:val="24"/>
                <w:szCs w:val="24"/>
              </w:rPr>
            </w:pPr>
            <w:r w:rsidRPr="005C52AC">
              <w:rPr>
                <w:sz w:val="24"/>
                <w:szCs w:val="24"/>
              </w:rPr>
              <w:t>☐</w:t>
            </w:r>
          </w:p>
        </w:tc>
        <w:tc>
          <w:tcPr>
            <w:tcW w:w="630" w:type="dxa"/>
          </w:tcPr>
          <w:p w14:paraId="41C040BA" w14:textId="77777777" w:rsidR="001D13FF" w:rsidRPr="005C52AC" w:rsidRDefault="00DD307A">
            <w:pPr>
              <w:rPr>
                <w:sz w:val="24"/>
                <w:szCs w:val="24"/>
              </w:rPr>
            </w:pPr>
            <w:r w:rsidRPr="005C52AC">
              <w:rPr>
                <w:sz w:val="24"/>
                <w:szCs w:val="24"/>
              </w:rPr>
              <w:t>☐</w:t>
            </w:r>
          </w:p>
        </w:tc>
        <w:tc>
          <w:tcPr>
            <w:tcW w:w="3518" w:type="dxa"/>
          </w:tcPr>
          <w:p w14:paraId="077FFAFD" w14:textId="77777777" w:rsidR="001D13FF" w:rsidRPr="005C52AC" w:rsidRDefault="001D13FF">
            <w:pPr>
              <w:rPr>
                <w:sz w:val="24"/>
                <w:szCs w:val="24"/>
              </w:rPr>
            </w:pPr>
          </w:p>
        </w:tc>
      </w:tr>
      <w:tr w:rsidR="001D13FF" w:rsidRPr="005C52AC" w14:paraId="3A3876BF" w14:textId="77777777" w:rsidTr="00491A74">
        <w:tc>
          <w:tcPr>
            <w:tcW w:w="3888" w:type="dxa"/>
          </w:tcPr>
          <w:p w14:paraId="628F9504" w14:textId="77777777" w:rsidR="001D13FF" w:rsidRPr="005C52AC" w:rsidRDefault="00DD307A">
            <w:pPr>
              <w:rPr>
                <w:sz w:val="24"/>
                <w:szCs w:val="24"/>
              </w:rPr>
            </w:pPr>
            <w:r w:rsidRPr="005C52AC">
              <w:rPr>
                <w:sz w:val="24"/>
                <w:szCs w:val="24"/>
              </w:rPr>
              <w:t>☐ Manuals and technical documentation supplied</w:t>
            </w:r>
          </w:p>
        </w:tc>
        <w:tc>
          <w:tcPr>
            <w:tcW w:w="720" w:type="dxa"/>
          </w:tcPr>
          <w:p w14:paraId="3954B6E9" w14:textId="77777777" w:rsidR="001D13FF" w:rsidRPr="005C52AC" w:rsidRDefault="00DD307A">
            <w:pPr>
              <w:rPr>
                <w:sz w:val="24"/>
                <w:szCs w:val="24"/>
              </w:rPr>
            </w:pPr>
            <w:r w:rsidRPr="005C52AC">
              <w:rPr>
                <w:sz w:val="24"/>
                <w:szCs w:val="24"/>
              </w:rPr>
              <w:t>☐</w:t>
            </w:r>
          </w:p>
        </w:tc>
        <w:tc>
          <w:tcPr>
            <w:tcW w:w="630" w:type="dxa"/>
          </w:tcPr>
          <w:p w14:paraId="01F9D72C" w14:textId="77777777" w:rsidR="001D13FF" w:rsidRPr="005C52AC" w:rsidRDefault="00DD307A">
            <w:pPr>
              <w:rPr>
                <w:sz w:val="24"/>
                <w:szCs w:val="24"/>
              </w:rPr>
            </w:pPr>
            <w:r w:rsidRPr="005C52AC">
              <w:rPr>
                <w:sz w:val="24"/>
                <w:szCs w:val="24"/>
              </w:rPr>
              <w:t>☐</w:t>
            </w:r>
          </w:p>
        </w:tc>
        <w:tc>
          <w:tcPr>
            <w:tcW w:w="3518" w:type="dxa"/>
          </w:tcPr>
          <w:p w14:paraId="68C0743F" w14:textId="77777777" w:rsidR="001D13FF" w:rsidRPr="005C52AC" w:rsidRDefault="001D13FF">
            <w:pPr>
              <w:rPr>
                <w:sz w:val="24"/>
                <w:szCs w:val="24"/>
              </w:rPr>
            </w:pPr>
          </w:p>
        </w:tc>
      </w:tr>
      <w:tr w:rsidR="001D13FF" w:rsidRPr="005C52AC" w14:paraId="66F74C78" w14:textId="77777777" w:rsidTr="00491A74">
        <w:tc>
          <w:tcPr>
            <w:tcW w:w="3888" w:type="dxa"/>
          </w:tcPr>
          <w:p w14:paraId="23305069" w14:textId="77777777" w:rsidR="001D13FF" w:rsidRPr="005C52AC" w:rsidRDefault="00DD307A">
            <w:pPr>
              <w:rPr>
                <w:sz w:val="24"/>
                <w:szCs w:val="24"/>
              </w:rPr>
            </w:pPr>
            <w:r w:rsidRPr="005C52AC">
              <w:rPr>
                <w:sz w:val="24"/>
                <w:szCs w:val="24"/>
              </w:rPr>
              <w:t>☐ CE Declaration supplied</w:t>
            </w:r>
          </w:p>
        </w:tc>
        <w:tc>
          <w:tcPr>
            <w:tcW w:w="720" w:type="dxa"/>
          </w:tcPr>
          <w:p w14:paraId="0F898984" w14:textId="77777777" w:rsidR="001D13FF" w:rsidRPr="005C52AC" w:rsidRDefault="00DD307A">
            <w:pPr>
              <w:rPr>
                <w:sz w:val="24"/>
                <w:szCs w:val="24"/>
              </w:rPr>
            </w:pPr>
            <w:r w:rsidRPr="005C52AC">
              <w:rPr>
                <w:sz w:val="24"/>
                <w:szCs w:val="24"/>
              </w:rPr>
              <w:t>☐</w:t>
            </w:r>
          </w:p>
        </w:tc>
        <w:tc>
          <w:tcPr>
            <w:tcW w:w="630" w:type="dxa"/>
          </w:tcPr>
          <w:p w14:paraId="2A6D375D" w14:textId="77777777" w:rsidR="001D13FF" w:rsidRPr="005C52AC" w:rsidRDefault="00DD307A">
            <w:pPr>
              <w:rPr>
                <w:sz w:val="24"/>
                <w:szCs w:val="24"/>
              </w:rPr>
            </w:pPr>
            <w:r w:rsidRPr="005C52AC">
              <w:rPr>
                <w:sz w:val="24"/>
                <w:szCs w:val="24"/>
              </w:rPr>
              <w:t>☐</w:t>
            </w:r>
          </w:p>
        </w:tc>
        <w:tc>
          <w:tcPr>
            <w:tcW w:w="3518" w:type="dxa"/>
          </w:tcPr>
          <w:p w14:paraId="3AF1BD48" w14:textId="77777777" w:rsidR="001D13FF" w:rsidRPr="005C52AC" w:rsidRDefault="001D13FF">
            <w:pPr>
              <w:rPr>
                <w:sz w:val="24"/>
                <w:szCs w:val="24"/>
              </w:rPr>
            </w:pPr>
          </w:p>
        </w:tc>
      </w:tr>
      <w:tr w:rsidR="001D13FF" w:rsidRPr="005C52AC" w14:paraId="665FACBB" w14:textId="77777777" w:rsidTr="00491A74">
        <w:tc>
          <w:tcPr>
            <w:tcW w:w="3888" w:type="dxa"/>
          </w:tcPr>
          <w:p w14:paraId="383D8537" w14:textId="77777777" w:rsidR="001D13FF" w:rsidRPr="005C52AC" w:rsidRDefault="00DD307A">
            <w:pPr>
              <w:rPr>
                <w:sz w:val="24"/>
                <w:szCs w:val="24"/>
              </w:rPr>
            </w:pPr>
            <w:r w:rsidRPr="005C52AC">
              <w:rPr>
                <w:sz w:val="24"/>
                <w:szCs w:val="24"/>
              </w:rPr>
              <w:t>☐ Warranty documents supplied</w:t>
            </w:r>
          </w:p>
        </w:tc>
        <w:tc>
          <w:tcPr>
            <w:tcW w:w="720" w:type="dxa"/>
          </w:tcPr>
          <w:p w14:paraId="2B2C5EDB" w14:textId="77777777" w:rsidR="001D13FF" w:rsidRPr="005C52AC" w:rsidRDefault="00DD307A">
            <w:pPr>
              <w:rPr>
                <w:sz w:val="24"/>
                <w:szCs w:val="24"/>
              </w:rPr>
            </w:pPr>
            <w:r w:rsidRPr="005C52AC">
              <w:rPr>
                <w:sz w:val="24"/>
                <w:szCs w:val="24"/>
              </w:rPr>
              <w:t>☐</w:t>
            </w:r>
          </w:p>
        </w:tc>
        <w:tc>
          <w:tcPr>
            <w:tcW w:w="630" w:type="dxa"/>
          </w:tcPr>
          <w:p w14:paraId="603FC329" w14:textId="77777777" w:rsidR="001D13FF" w:rsidRPr="005C52AC" w:rsidRDefault="00DD307A">
            <w:pPr>
              <w:rPr>
                <w:sz w:val="24"/>
                <w:szCs w:val="24"/>
              </w:rPr>
            </w:pPr>
            <w:r w:rsidRPr="005C52AC">
              <w:rPr>
                <w:sz w:val="24"/>
                <w:szCs w:val="24"/>
              </w:rPr>
              <w:t>☐</w:t>
            </w:r>
          </w:p>
        </w:tc>
        <w:tc>
          <w:tcPr>
            <w:tcW w:w="3518" w:type="dxa"/>
          </w:tcPr>
          <w:p w14:paraId="092EE04D" w14:textId="77777777" w:rsidR="001D13FF" w:rsidRPr="005C52AC" w:rsidRDefault="001D13FF">
            <w:pPr>
              <w:rPr>
                <w:sz w:val="24"/>
                <w:szCs w:val="24"/>
              </w:rPr>
            </w:pPr>
          </w:p>
        </w:tc>
      </w:tr>
      <w:tr w:rsidR="001D13FF" w:rsidRPr="005C52AC" w14:paraId="326EE746" w14:textId="77777777" w:rsidTr="00491A74">
        <w:tc>
          <w:tcPr>
            <w:tcW w:w="3888" w:type="dxa"/>
          </w:tcPr>
          <w:p w14:paraId="7F727C10" w14:textId="77777777" w:rsidR="001D13FF" w:rsidRPr="005C52AC" w:rsidRDefault="00DD307A">
            <w:pPr>
              <w:rPr>
                <w:sz w:val="24"/>
                <w:szCs w:val="24"/>
              </w:rPr>
            </w:pPr>
            <w:r w:rsidRPr="005C52AC">
              <w:rPr>
                <w:sz w:val="24"/>
                <w:szCs w:val="24"/>
              </w:rPr>
              <w:t>☐ No visible transport damage</w:t>
            </w:r>
          </w:p>
        </w:tc>
        <w:tc>
          <w:tcPr>
            <w:tcW w:w="720" w:type="dxa"/>
          </w:tcPr>
          <w:p w14:paraId="660E74DC" w14:textId="77777777" w:rsidR="001D13FF" w:rsidRPr="005C52AC" w:rsidRDefault="00DD307A">
            <w:pPr>
              <w:rPr>
                <w:sz w:val="24"/>
                <w:szCs w:val="24"/>
              </w:rPr>
            </w:pPr>
            <w:r w:rsidRPr="005C52AC">
              <w:rPr>
                <w:sz w:val="24"/>
                <w:szCs w:val="24"/>
              </w:rPr>
              <w:t>☐</w:t>
            </w:r>
          </w:p>
        </w:tc>
        <w:tc>
          <w:tcPr>
            <w:tcW w:w="630" w:type="dxa"/>
          </w:tcPr>
          <w:p w14:paraId="53A61049" w14:textId="77777777" w:rsidR="001D13FF" w:rsidRPr="005C52AC" w:rsidRDefault="00DD307A">
            <w:pPr>
              <w:rPr>
                <w:sz w:val="24"/>
                <w:szCs w:val="24"/>
              </w:rPr>
            </w:pPr>
            <w:r w:rsidRPr="005C52AC">
              <w:rPr>
                <w:sz w:val="24"/>
                <w:szCs w:val="24"/>
              </w:rPr>
              <w:t>☐</w:t>
            </w:r>
          </w:p>
        </w:tc>
        <w:tc>
          <w:tcPr>
            <w:tcW w:w="3518" w:type="dxa"/>
          </w:tcPr>
          <w:p w14:paraId="24CB9DBB" w14:textId="77777777" w:rsidR="001D13FF" w:rsidRPr="005C52AC" w:rsidRDefault="001D13FF">
            <w:pPr>
              <w:rPr>
                <w:sz w:val="24"/>
                <w:szCs w:val="24"/>
              </w:rPr>
            </w:pPr>
          </w:p>
        </w:tc>
      </w:tr>
    </w:tbl>
    <w:p w14:paraId="3397018F" w14:textId="77777777" w:rsidR="00491A74" w:rsidRPr="005C52AC" w:rsidRDefault="00491A74">
      <w:pPr>
        <w:pStyle w:val="Heading3"/>
        <w:rPr>
          <w:color w:val="auto"/>
          <w:sz w:val="24"/>
          <w:szCs w:val="24"/>
        </w:rPr>
      </w:pPr>
    </w:p>
    <w:p w14:paraId="63AB4830" w14:textId="0407A023" w:rsidR="001D13FF" w:rsidRPr="005C52AC" w:rsidRDefault="00DD307A">
      <w:pPr>
        <w:pStyle w:val="Heading3"/>
        <w:rPr>
          <w:color w:val="auto"/>
          <w:sz w:val="24"/>
          <w:szCs w:val="24"/>
        </w:rPr>
      </w:pPr>
      <w:r w:rsidRPr="005C52AC">
        <w:rPr>
          <w:color w:val="auto"/>
          <w:sz w:val="24"/>
          <w:szCs w:val="24"/>
        </w:rPr>
        <w:t>Section 3 – Photographic Record</w:t>
      </w:r>
    </w:p>
    <w:p w14:paraId="046995B7" w14:textId="77777777" w:rsidR="00491A74" w:rsidRPr="005C52AC" w:rsidRDefault="00491A74" w:rsidP="00491A74">
      <w:pPr>
        <w:spacing w:after="0"/>
        <w:rPr>
          <w:sz w:val="24"/>
          <w:szCs w:val="24"/>
        </w:rPr>
      </w:pPr>
    </w:p>
    <w:p w14:paraId="3CFD3886" w14:textId="2676A93B" w:rsidR="001D13FF" w:rsidRPr="005C52AC" w:rsidRDefault="00DD307A" w:rsidP="00491A74">
      <w:pPr>
        <w:spacing w:after="0"/>
        <w:rPr>
          <w:sz w:val="24"/>
          <w:szCs w:val="24"/>
        </w:rPr>
      </w:pPr>
      <w:r w:rsidRPr="005C52AC">
        <w:rPr>
          <w:sz w:val="24"/>
          <w:szCs w:val="24"/>
        </w:rPr>
        <w:t>Photo Ref. | Description</w:t>
      </w:r>
      <w:r w:rsidRPr="005C52AC">
        <w:rPr>
          <w:sz w:val="24"/>
          <w:szCs w:val="24"/>
        </w:rPr>
        <w:br/>
        <w:t>_____________________________________</w:t>
      </w:r>
      <w:r w:rsidR="00491A74" w:rsidRPr="005C52AC">
        <w:rPr>
          <w:sz w:val="24"/>
          <w:szCs w:val="24"/>
        </w:rPr>
        <w:t>___________________________________</w:t>
      </w:r>
    </w:p>
    <w:p w14:paraId="3E75C0F8" w14:textId="31470291" w:rsidR="00491A74" w:rsidRPr="005C52AC" w:rsidRDefault="00491A74" w:rsidP="00491A74">
      <w:pPr>
        <w:spacing w:after="0"/>
        <w:rPr>
          <w:sz w:val="24"/>
          <w:szCs w:val="24"/>
        </w:rPr>
      </w:pPr>
      <w:r w:rsidRPr="005C52AC">
        <w:rPr>
          <w:sz w:val="24"/>
          <w:szCs w:val="24"/>
        </w:rPr>
        <w:t>________________________________________________________________________</w:t>
      </w:r>
    </w:p>
    <w:p w14:paraId="79DD0E25" w14:textId="77777777" w:rsidR="00491A74" w:rsidRPr="005C52AC" w:rsidRDefault="00491A74" w:rsidP="00491A74">
      <w:pPr>
        <w:pStyle w:val="Heading3"/>
        <w:rPr>
          <w:color w:val="auto"/>
          <w:sz w:val="24"/>
          <w:szCs w:val="24"/>
        </w:rPr>
      </w:pPr>
    </w:p>
    <w:p w14:paraId="05A945D9" w14:textId="77777777" w:rsidR="00491A74" w:rsidRPr="005C52AC" w:rsidRDefault="00491A74" w:rsidP="00491A74">
      <w:pPr>
        <w:pStyle w:val="Heading3"/>
        <w:rPr>
          <w:color w:val="auto"/>
          <w:sz w:val="24"/>
          <w:szCs w:val="24"/>
        </w:rPr>
      </w:pPr>
    </w:p>
    <w:p w14:paraId="596E3369" w14:textId="3074A34B" w:rsidR="001D13FF" w:rsidRPr="005C52AC" w:rsidRDefault="00DD307A">
      <w:pPr>
        <w:pStyle w:val="Heading3"/>
        <w:rPr>
          <w:color w:val="auto"/>
          <w:sz w:val="24"/>
          <w:szCs w:val="24"/>
        </w:rPr>
      </w:pPr>
      <w:r w:rsidRPr="005C52AC">
        <w:rPr>
          <w:color w:val="auto"/>
          <w:sz w:val="24"/>
          <w:szCs w:val="24"/>
        </w:rPr>
        <w:t>Section 4 – Deficiencies / Corrective Actions</w:t>
      </w:r>
    </w:p>
    <w:p w14:paraId="3540717A" w14:textId="63019D21" w:rsidR="00491A74" w:rsidRPr="005C52AC" w:rsidRDefault="00DD307A" w:rsidP="00491A74">
      <w:pPr>
        <w:spacing w:after="0"/>
        <w:rPr>
          <w:sz w:val="24"/>
          <w:szCs w:val="24"/>
        </w:rPr>
      </w:pPr>
      <w:r w:rsidRPr="005C52AC">
        <w:rPr>
          <w:sz w:val="24"/>
          <w:szCs w:val="24"/>
        </w:rPr>
        <w:t>_____________________________________</w:t>
      </w:r>
      <w:r w:rsidR="00491A74" w:rsidRPr="005C52AC">
        <w:rPr>
          <w:sz w:val="24"/>
          <w:szCs w:val="24"/>
        </w:rPr>
        <w:t>____________________________</w:t>
      </w:r>
      <w:r w:rsidRPr="005C52AC">
        <w:rPr>
          <w:sz w:val="24"/>
          <w:szCs w:val="24"/>
        </w:rPr>
        <w:t>_______</w:t>
      </w:r>
      <w:r w:rsidRPr="005C52AC">
        <w:rPr>
          <w:sz w:val="24"/>
          <w:szCs w:val="24"/>
        </w:rPr>
        <w:br/>
      </w:r>
      <w:r w:rsidR="00491A74" w:rsidRPr="005C52AC">
        <w:rPr>
          <w:sz w:val="24"/>
          <w:szCs w:val="24"/>
        </w:rPr>
        <w:t>________________________________________________________________________</w:t>
      </w:r>
      <w:r w:rsidRPr="005C52AC">
        <w:rPr>
          <w:sz w:val="24"/>
          <w:szCs w:val="24"/>
        </w:rPr>
        <w:br/>
      </w:r>
      <w:r w:rsidR="00491A74" w:rsidRPr="005C52AC">
        <w:rPr>
          <w:sz w:val="24"/>
          <w:szCs w:val="24"/>
        </w:rPr>
        <w:t>________________________________________________________________________</w:t>
      </w:r>
    </w:p>
    <w:p w14:paraId="4DD1FE8F" w14:textId="4FF5DEF1" w:rsidR="00491A74" w:rsidRPr="005C52AC" w:rsidRDefault="00491A74" w:rsidP="00491A74">
      <w:pPr>
        <w:spacing w:after="0"/>
        <w:rPr>
          <w:sz w:val="24"/>
          <w:szCs w:val="24"/>
        </w:rPr>
      </w:pPr>
      <w:r w:rsidRPr="005C52AC">
        <w:rPr>
          <w:sz w:val="24"/>
          <w:szCs w:val="24"/>
        </w:rPr>
        <w:t>________________________________________________________________________</w:t>
      </w:r>
    </w:p>
    <w:p w14:paraId="66FEEAD3" w14:textId="77777777" w:rsidR="00491A74" w:rsidRPr="005C52AC" w:rsidRDefault="00491A74" w:rsidP="00491A74">
      <w:pPr>
        <w:spacing w:after="0"/>
        <w:rPr>
          <w:sz w:val="24"/>
          <w:szCs w:val="24"/>
        </w:rPr>
      </w:pPr>
    </w:p>
    <w:p w14:paraId="5591A22E" w14:textId="77777777" w:rsidR="001D13FF" w:rsidRPr="005C52AC" w:rsidRDefault="00DD307A">
      <w:pPr>
        <w:pStyle w:val="Heading3"/>
        <w:rPr>
          <w:color w:val="auto"/>
          <w:sz w:val="24"/>
          <w:szCs w:val="24"/>
        </w:rPr>
      </w:pPr>
      <w:r w:rsidRPr="005C52AC">
        <w:rPr>
          <w:color w:val="auto"/>
          <w:sz w:val="24"/>
          <w:szCs w:val="24"/>
        </w:rPr>
        <w:t>Section 5 – Acceptance Recommendation</w:t>
      </w:r>
    </w:p>
    <w:p w14:paraId="4F07A0A4" w14:textId="77777777" w:rsidR="001D13FF" w:rsidRPr="005C52AC" w:rsidRDefault="00DD307A">
      <w:pPr>
        <w:rPr>
          <w:sz w:val="24"/>
          <w:szCs w:val="24"/>
        </w:rPr>
      </w:pPr>
      <w:r w:rsidRPr="005C52AC">
        <w:rPr>
          <w:sz w:val="24"/>
          <w:szCs w:val="24"/>
        </w:rPr>
        <w:t>☐ Accepted</w:t>
      </w:r>
      <w:r w:rsidRPr="005C52AC">
        <w:rPr>
          <w:sz w:val="24"/>
          <w:szCs w:val="24"/>
        </w:rPr>
        <w:br/>
        <w:t>☐ Accepted subject to correction of minor deficiencies</w:t>
      </w:r>
      <w:r w:rsidRPr="005C52AC">
        <w:rPr>
          <w:sz w:val="24"/>
          <w:szCs w:val="24"/>
        </w:rPr>
        <w:br/>
        <w:t>☐ Not accepted</w:t>
      </w:r>
    </w:p>
    <w:p w14:paraId="6156D914" w14:textId="77777777" w:rsidR="00491A74" w:rsidRPr="005C52AC" w:rsidRDefault="00491A74">
      <w:pPr>
        <w:pStyle w:val="Heading3"/>
        <w:rPr>
          <w:color w:val="auto"/>
          <w:sz w:val="24"/>
          <w:szCs w:val="24"/>
        </w:rPr>
      </w:pPr>
    </w:p>
    <w:p w14:paraId="41A0F79A" w14:textId="77777777" w:rsidR="00491A74" w:rsidRPr="005C52AC" w:rsidRDefault="00491A74">
      <w:pPr>
        <w:pStyle w:val="Heading3"/>
        <w:rPr>
          <w:color w:val="auto"/>
          <w:sz w:val="24"/>
          <w:szCs w:val="24"/>
        </w:rPr>
      </w:pPr>
    </w:p>
    <w:p w14:paraId="7495C801" w14:textId="77777777" w:rsidR="00491A74" w:rsidRPr="005C52AC" w:rsidRDefault="00491A74">
      <w:pPr>
        <w:pStyle w:val="Heading3"/>
        <w:rPr>
          <w:color w:val="auto"/>
          <w:sz w:val="24"/>
          <w:szCs w:val="24"/>
        </w:rPr>
      </w:pPr>
    </w:p>
    <w:p w14:paraId="72AA9CED" w14:textId="5747B273" w:rsidR="001D13FF" w:rsidRPr="005C52AC" w:rsidRDefault="00DD307A">
      <w:pPr>
        <w:pStyle w:val="Heading3"/>
        <w:rPr>
          <w:color w:val="auto"/>
          <w:sz w:val="24"/>
          <w:szCs w:val="24"/>
        </w:rPr>
      </w:pPr>
      <w:r w:rsidRPr="005C52AC">
        <w:rPr>
          <w:color w:val="auto"/>
          <w:sz w:val="24"/>
          <w:szCs w:val="24"/>
        </w:rPr>
        <w:t>Section 6 – Signatures</w:t>
      </w:r>
    </w:p>
    <w:tbl>
      <w:tblPr>
        <w:tblStyle w:val="TableGrid"/>
        <w:tblW w:w="0" w:type="auto"/>
        <w:tblLook w:val="04A0" w:firstRow="1" w:lastRow="0" w:firstColumn="1" w:lastColumn="0" w:noHBand="0" w:noVBand="1"/>
      </w:tblPr>
      <w:tblGrid>
        <w:gridCol w:w="2160"/>
        <w:gridCol w:w="2160"/>
        <w:gridCol w:w="2160"/>
        <w:gridCol w:w="2160"/>
      </w:tblGrid>
      <w:tr w:rsidR="001D13FF" w:rsidRPr="005C52AC" w14:paraId="1CD1DEE7" w14:textId="77777777">
        <w:tc>
          <w:tcPr>
            <w:tcW w:w="2160" w:type="dxa"/>
          </w:tcPr>
          <w:p w14:paraId="165318C6" w14:textId="77777777" w:rsidR="001D13FF" w:rsidRPr="005C52AC" w:rsidRDefault="00DD307A">
            <w:pPr>
              <w:rPr>
                <w:sz w:val="24"/>
                <w:szCs w:val="24"/>
              </w:rPr>
            </w:pPr>
            <w:r w:rsidRPr="005C52AC">
              <w:rPr>
                <w:sz w:val="24"/>
                <w:szCs w:val="24"/>
              </w:rPr>
              <w:t>Contractor</w:t>
            </w:r>
          </w:p>
        </w:tc>
        <w:tc>
          <w:tcPr>
            <w:tcW w:w="2160" w:type="dxa"/>
          </w:tcPr>
          <w:p w14:paraId="0CEA3455" w14:textId="77777777" w:rsidR="001D13FF" w:rsidRPr="005C52AC" w:rsidRDefault="00DD307A">
            <w:pPr>
              <w:rPr>
                <w:sz w:val="24"/>
                <w:szCs w:val="24"/>
              </w:rPr>
            </w:pPr>
            <w:r w:rsidRPr="005C52AC">
              <w:rPr>
                <w:sz w:val="24"/>
                <w:szCs w:val="24"/>
              </w:rPr>
              <w:t>Chairperson</w:t>
            </w:r>
          </w:p>
        </w:tc>
        <w:tc>
          <w:tcPr>
            <w:tcW w:w="2160" w:type="dxa"/>
          </w:tcPr>
          <w:p w14:paraId="0FE65089" w14:textId="77777777" w:rsidR="001D13FF" w:rsidRPr="005C52AC" w:rsidRDefault="00DD307A">
            <w:pPr>
              <w:rPr>
                <w:sz w:val="24"/>
                <w:szCs w:val="24"/>
              </w:rPr>
            </w:pPr>
            <w:r w:rsidRPr="005C52AC">
              <w:rPr>
                <w:sz w:val="24"/>
                <w:szCs w:val="24"/>
              </w:rPr>
              <w:t>Commission Member</w:t>
            </w:r>
          </w:p>
        </w:tc>
        <w:tc>
          <w:tcPr>
            <w:tcW w:w="2160" w:type="dxa"/>
          </w:tcPr>
          <w:p w14:paraId="11AC5F54" w14:textId="77777777" w:rsidR="001D13FF" w:rsidRPr="005C52AC" w:rsidRDefault="00DD307A">
            <w:pPr>
              <w:rPr>
                <w:sz w:val="24"/>
                <w:szCs w:val="24"/>
              </w:rPr>
            </w:pPr>
            <w:r w:rsidRPr="005C52AC">
              <w:rPr>
                <w:sz w:val="24"/>
                <w:szCs w:val="24"/>
              </w:rPr>
              <w:t>Technical Expert</w:t>
            </w:r>
          </w:p>
        </w:tc>
      </w:tr>
      <w:tr w:rsidR="001D13FF" w:rsidRPr="005C52AC" w14:paraId="083DBACC" w14:textId="77777777">
        <w:tc>
          <w:tcPr>
            <w:tcW w:w="2160" w:type="dxa"/>
          </w:tcPr>
          <w:p w14:paraId="398FF9D5" w14:textId="77777777" w:rsidR="00491A74" w:rsidRPr="005C52AC" w:rsidRDefault="00DD307A">
            <w:pPr>
              <w:rPr>
                <w:sz w:val="24"/>
                <w:szCs w:val="24"/>
              </w:rPr>
            </w:pPr>
            <w:r w:rsidRPr="005C52AC">
              <w:rPr>
                <w:sz w:val="24"/>
                <w:szCs w:val="24"/>
              </w:rPr>
              <w:t>Name:</w:t>
            </w:r>
          </w:p>
          <w:p w14:paraId="64595DCC" w14:textId="77777777" w:rsidR="00491A74" w:rsidRPr="005C52AC" w:rsidRDefault="00DD307A">
            <w:pPr>
              <w:rPr>
                <w:sz w:val="24"/>
                <w:szCs w:val="24"/>
              </w:rPr>
            </w:pPr>
            <w:r w:rsidRPr="005C52AC">
              <w:rPr>
                <w:sz w:val="24"/>
                <w:szCs w:val="24"/>
              </w:rPr>
              <w:br/>
              <w:t>Signature:</w:t>
            </w:r>
            <w:r w:rsidRPr="005C52AC">
              <w:rPr>
                <w:sz w:val="24"/>
                <w:szCs w:val="24"/>
              </w:rPr>
              <w:br/>
            </w:r>
          </w:p>
          <w:p w14:paraId="3A60FF09" w14:textId="63704023" w:rsidR="001D13FF" w:rsidRPr="005C52AC" w:rsidRDefault="00DD307A">
            <w:pPr>
              <w:rPr>
                <w:sz w:val="24"/>
                <w:szCs w:val="24"/>
              </w:rPr>
            </w:pPr>
            <w:r w:rsidRPr="005C52AC">
              <w:rPr>
                <w:sz w:val="24"/>
                <w:szCs w:val="24"/>
              </w:rPr>
              <w:t>Date:</w:t>
            </w:r>
          </w:p>
        </w:tc>
        <w:tc>
          <w:tcPr>
            <w:tcW w:w="2160" w:type="dxa"/>
          </w:tcPr>
          <w:p w14:paraId="38F22252" w14:textId="77777777" w:rsidR="00491A74" w:rsidRPr="005C52AC" w:rsidRDefault="00491A74" w:rsidP="00491A74">
            <w:pPr>
              <w:rPr>
                <w:sz w:val="24"/>
                <w:szCs w:val="24"/>
              </w:rPr>
            </w:pPr>
            <w:r w:rsidRPr="005C52AC">
              <w:rPr>
                <w:sz w:val="24"/>
                <w:szCs w:val="24"/>
              </w:rPr>
              <w:t>Name:</w:t>
            </w:r>
          </w:p>
          <w:p w14:paraId="3C1B6880" w14:textId="77777777" w:rsidR="00491A74" w:rsidRPr="005C52AC" w:rsidRDefault="00491A74" w:rsidP="00491A74">
            <w:pPr>
              <w:rPr>
                <w:sz w:val="24"/>
                <w:szCs w:val="24"/>
              </w:rPr>
            </w:pPr>
            <w:r w:rsidRPr="005C52AC">
              <w:rPr>
                <w:sz w:val="24"/>
                <w:szCs w:val="24"/>
              </w:rPr>
              <w:br/>
              <w:t>Signature:</w:t>
            </w:r>
            <w:r w:rsidRPr="005C52AC">
              <w:rPr>
                <w:sz w:val="24"/>
                <w:szCs w:val="24"/>
              </w:rPr>
              <w:br/>
            </w:r>
          </w:p>
          <w:p w14:paraId="3624E22C" w14:textId="0284BFA2" w:rsidR="001D13FF" w:rsidRPr="005C52AC" w:rsidRDefault="00491A74" w:rsidP="00491A74">
            <w:pPr>
              <w:rPr>
                <w:sz w:val="24"/>
                <w:szCs w:val="24"/>
              </w:rPr>
            </w:pPr>
            <w:r w:rsidRPr="005C52AC">
              <w:rPr>
                <w:sz w:val="24"/>
                <w:szCs w:val="24"/>
              </w:rPr>
              <w:t>Date:</w:t>
            </w:r>
          </w:p>
        </w:tc>
        <w:tc>
          <w:tcPr>
            <w:tcW w:w="2160" w:type="dxa"/>
          </w:tcPr>
          <w:p w14:paraId="7FC31F6A" w14:textId="77777777" w:rsidR="00491A74" w:rsidRPr="005C52AC" w:rsidRDefault="00491A74" w:rsidP="00491A74">
            <w:pPr>
              <w:rPr>
                <w:sz w:val="24"/>
                <w:szCs w:val="24"/>
              </w:rPr>
            </w:pPr>
            <w:r w:rsidRPr="005C52AC">
              <w:rPr>
                <w:sz w:val="24"/>
                <w:szCs w:val="24"/>
              </w:rPr>
              <w:t>Name:</w:t>
            </w:r>
          </w:p>
          <w:p w14:paraId="7B9925EE" w14:textId="77777777" w:rsidR="00491A74" w:rsidRPr="005C52AC" w:rsidRDefault="00491A74" w:rsidP="00491A74">
            <w:pPr>
              <w:rPr>
                <w:sz w:val="24"/>
                <w:szCs w:val="24"/>
              </w:rPr>
            </w:pPr>
            <w:r w:rsidRPr="005C52AC">
              <w:rPr>
                <w:sz w:val="24"/>
                <w:szCs w:val="24"/>
              </w:rPr>
              <w:br/>
              <w:t>Signature:</w:t>
            </w:r>
            <w:r w:rsidRPr="005C52AC">
              <w:rPr>
                <w:sz w:val="24"/>
                <w:szCs w:val="24"/>
              </w:rPr>
              <w:br/>
            </w:r>
          </w:p>
          <w:p w14:paraId="40058D06" w14:textId="3D51288D" w:rsidR="001D13FF" w:rsidRPr="005C52AC" w:rsidRDefault="00491A74" w:rsidP="00491A74">
            <w:pPr>
              <w:rPr>
                <w:sz w:val="24"/>
                <w:szCs w:val="24"/>
              </w:rPr>
            </w:pPr>
            <w:r w:rsidRPr="005C52AC">
              <w:rPr>
                <w:sz w:val="24"/>
                <w:szCs w:val="24"/>
              </w:rPr>
              <w:t>Date:</w:t>
            </w:r>
          </w:p>
        </w:tc>
        <w:tc>
          <w:tcPr>
            <w:tcW w:w="2160" w:type="dxa"/>
          </w:tcPr>
          <w:p w14:paraId="11617F0A" w14:textId="77777777" w:rsidR="00491A74" w:rsidRPr="005C52AC" w:rsidRDefault="00491A74" w:rsidP="00491A74">
            <w:pPr>
              <w:rPr>
                <w:sz w:val="24"/>
                <w:szCs w:val="24"/>
              </w:rPr>
            </w:pPr>
            <w:r w:rsidRPr="005C52AC">
              <w:rPr>
                <w:sz w:val="24"/>
                <w:szCs w:val="24"/>
              </w:rPr>
              <w:t>Name:</w:t>
            </w:r>
          </w:p>
          <w:p w14:paraId="64536B63" w14:textId="77777777" w:rsidR="00491A74" w:rsidRPr="005C52AC" w:rsidRDefault="00491A74" w:rsidP="00491A74">
            <w:pPr>
              <w:rPr>
                <w:sz w:val="24"/>
                <w:szCs w:val="24"/>
              </w:rPr>
            </w:pPr>
            <w:r w:rsidRPr="005C52AC">
              <w:rPr>
                <w:sz w:val="24"/>
                <w:szCs w:val="24"/>
              </w:rPr>
              <w:br/>
              <w:t>Signature:</w:t>
            </w:r>
            <w:r w:rsidRPr="005C52AC">
              <w:rPr>
                <w:sz w:val="24"/>
                <w:szCs w:val="24"/>
              </w:rPr>
              <w:br/>
            </w:r>
          </w:p>
          <w:p w14:paraId="2FFFED42" w14:textId="6F4B9D1D" w:rsidR="001D13FF" w:rsidRPr="005C52AC" w:rsidRDefault="00491A74" w:rsidP="00491A74">
            <w:pPr>
              <w:rPr>
                <w:sz w:val="24"/>
                <w:szCs w:val="24"/>
              </w:rPr>
            </w:pPr>
            <w:r w:rsidRPr="005C52AC">
              <w:rPr>
                <w:sz w:val="24"/>
                <w:szCs w:val="24"/>
              </w:rPr>
              <w:t>Date:</w:t>
            </w:r>
          </w:p>
        </w:tc>
      </w:tr>
    </w:tbl>
    <w:p w14:paraId="4333D1F7" w14:textId="77777777" w:rsidR="001D13FF" w:rsidRPr="005C52AC" w:rsidRDefault="00DD307A">
      <w:pPr>
        <w:rPr>
          <w:sz w:val="24"/>
          <w:szCs w:val="24"/>
        </w:rPr>
      </w:pPr>
      <w:r w:rsidRPr="005C52AC">
        <w:rPr>
          <w:sz w:val="24"/>
          <w:szCs w:val="24"/>
        </w:rPr>
        <w:br w:type="page"/>
      </w:r>
    </w:p>
    <w:p w14:paraId="360AD0DD" w14:textId="77777777" w:rsidR="001D13FF" w:rsidRPr="005C52AC" w:rsidRDefault="00DD307A">
      <w:pPr>
        <w:pStyle w:val="Heading2"/>
        <w:jc w:val="center"/>
        <w:rPr>
          <w:color w:val="auto"/>
          <w:sz w:val="28"/>
          <w:szCs w:val="28"/>
        </w:rPr>
      </w:pPr>
      <w:r w:rsidRPr="005C52AC">
        <w:rPr>
          <w:color w:val="auto"/>
          <w:sz w:val="28"/>
          <w:szCs w:val="28"/>
        </w:rPr>
        <w:lastRenderedPageBreak/>
        <w:t>FORM B – COMMISSIONING RECORD</w:t>
      </w:r>
    </w:p>
    <w:p w14:paraId="57FB89D9" w14:textId="77777777" w:rsidR="001D13FF" w:rsidRPr="005C52AC" w:rsidRDefault="00DD307A">
      <w:pPr>
        <w:rPr>
          <w:sz w:val="24"/>
          <w:szCs w:val="24"/>
        </w:rPr>
      </w:pPr>
      <w:r w:rsidRPr="005C52AC">
        <w:rPr>
          <w:b/>
          <w:sz w:val="24"/>
          <w:szCs w:val="24"/>
        </w:rPr>
        <w:t xml:space="preserve">Purpose: </w:t>
      </w:r>
      <w:r w:rsidRPr="005C52AC">
        <w:rPr>
          <w:sz w:val="24"/>
          <w:szCs w:val="24"/>
        </w:rPr>
        <w:t>This record provides auditable evidence that the relevant acceptance stage has been completed in accordance with the Contract.</w:t>
      </w:r>
    </w:p>
    <w:p w14:paraId="67E42252" w14:textId="77777777" w:rsidR="001D13FF" w:rsidRPr="005C52AC" w:rsidRDefault="00DD307A">
      <w:pPr>
        <w:pStyle w:val="Heading3"/>
        <w:rPr>
          <w:color w:val="auto"/>
          <w:sz w:val="24"/>
          <w:szCs w:val="24"/>
        </w:rPr>
      </w:pPr>
      <w:r w:rsidRPr="005C52AC">
        <w:rPr>
          <w:color w:val="auto"/>
          <w:sz w:val="24"/>
          <w:szCs w:val="24"/>
        </w:rPr>
        <w:t>Section 1 – Administrative Information</w:t>
      </w:r>
    </w:p>
    <w:tbl>
      <w:tblPr>
        <w:tblStyle w:val="TableGrid"/>
        <w:tblW w:w="0" w:type="auto"/>
        <w:tblLook w:val="04A0" w:firstRow="1" w:lastRow="0" w:firstColumn="1" w:lastColumn="0" w:noHBand="0" w:noVBand="1"/>
      </w:tblPr>
      <w:tblGrid>
        <w:gridCol w:w="2160"/>
        <w:gridCol w:w="2160"/>
        <w:gridCol w:w="2160"/>
        <w:gridCol w:w="2160"/>
      </w:tblGrid>
      <w:tr w:rsidR="001D13FF" w:rsidRPr="005C52AC" w14:paraId="697A96EC" w14:textId="77777777">
        <w:tc>
          <w:tcPr>
            <w:tcW w:w="2160" w:type="dxa"/>
          </w:tcPr>
          <w:p w14:paraId="3605917C" w14:textId="77777777" w:rsidR="001D13FF" w:rsidRPr="005C52AC" w:rsidRDefault="00DD307A">
            <w:pPr>
              <w:rPr>
                <w:sz w:val="24"/>
                <w:szCs w:val="24"/>
              </w:rPr>
            </w:pPr>
            <w:r w:rsidRPr="005C52AC">
              <w:rPr>
                <w:sz w:val="24"/>
                <w:szCs w:val="24"/>
              </w:rPr>
              <w:t>Contract Ref.</w:t>
            </w:r>
            <w:r w:rsidRPr="005C52AC">
              <w:rPr>
                <w:sz w:val="24"/>
                <w:szCs w:val="24"/>
              </w:rPr>
              <w:br/>
              <w:t>________________</w:t>
            </w:r>
          </w:p>
        </w:tc>
        <w:tc>
          <w:tcPr>
            <w:tcW w:w="2160" w:type="dxa"/>
          </w:tcPr>
          <w:p w14:paraId="0EAB18E4" w14:textId="77777777" w:rsidR="001D13FF" w:rsidRPr="005C52AC" w:rsidRDefault="00DD307A">
            <w:pPr>
              <w:rPr>
                <w:sz w:val="24"/>
                <w:szCs w:val="24"/>
              </w:rPr>
            </w:pPr>
            <w:r w:rsidRPr="005C52AC">
              <w:rPr>
                <w:sz w:val="24"/>
                <w:szCs w:val="24"/>
              </w:rPr>
              <w:t>Machine</w:t>
            </w:r>
            <w:r w:rsidRPr="005C52AC">
              <w:rPr>
                <w:sz w:val="24"/>
                <w:szCs w:val="24"/>
              </w:rPr>
              <w:br/>
              <w:t>________________</w:t>
            </w:r>
          </w:p>
        </w:tc>
        <w:tc>
          <w:tcPr>
            <w:tcW w:w="2160" w:type="dxa"/>
          </w:tcPr>
          <w:p w14:paraId="54E6AA4F" w14:textId="77777777" w:rsidR="001D13FF" w:rsidRPr="005C52AC" w:rsidRDefault="00DD307A">
            <w:pPr>
              <w:rPr>
                <w:sz w:val="24"/>
                <w:szCs w:val="24"/>
              </w:rPr>
            </w:pPr>
            <w:r w:rsidRPr="005C52AC">
              <w:rPr>
                <w:sz w:val="24"/>
                <w:szCs w:val="24"/>
              </w:rPr>
              <w:t>Date</w:t>
            </w:r>
            <w:r w:rsidRPr="005C52AC">
              <w:rPr>
                <w:sz w:val="24"/>
                <w:szCs w:val="24"/>
              </w:rPr>
              <w:br/>
              <w:t>________________</w:t>
            </w:r>
          </w:p>
        </w:tc>
        <w:tc>
          <w:tcPr>
            <w:tcW w:w="2160" w:type="dxa"/>
          </w:tcPr>
          <w:p w14:paraId="30207D7B" w14:textId="77777777" w:rsidR="001D13FF" w:rsidRPr="005C52AC" w:rsidRDefault="00DD307A">
            <w:pPr>
              <w:rPr>
                <w:sz w:val="24"/>
                <w:szCs w:val="24"/>
              </w:rPr>
            </w:pPr>
            <w:r w:rsidRPr="005C52AC">
              <w:rPr>
                <w:sz w:val="24"/>
                <w:szCs w:val="24"/>
              </w:rPr>
              <w:t>Location</w:t>
            </w:r>
            <w:r w:rsidRPr="005C52AC">
              <w:rPr>
                <w:sz w:val="24"/>
                <w:szCs w:val="24"/>
              </w:rPr>
              <w:br/>
              <w:t>________________</w:t>
            </w:r>
          </w:p>
        </w:tc>
      </w:tr>
      <w:tr w:rsidR="001D13FF" w:rsidRPr="005C52AC" w14:paraId="6795EE45" w14:textId="77777777">
        <w:tc>
          <w:tcPr>
            <w:tcW w:w="2160" w:type="dxa"/>
          </w:tcPr>
          <w:p w14:paraId="1EFCC144" w14:textId="77777777" w:rsidR="001D13FF" w:rsidRPr="005C52AC" w:rsidRDefault="00DD307A">
            <w:pPr>
              <w:rPr>
                <w:sz w:val="24"/>
                <w:szCs w:val="24"/>
              </w:rPr>
            </w:pPr>
            <w:r w:rsidRPr="005C52AC">
              <w:rPr>
                <w:sz w:val="24"/>
                <w:szCs w:val="24"/>
              </w:rPr>
              <w:t>Commissioning Team</w:t>
            </w:r>
            <w:r w:rsidRPr="005C52AC">
              <w:rPr>
                <w:sz w:val="24"/>
                <w:szCs w:val="24"/>
              </w:rPr>
              <w:br/>
              <w:t>________________</w:t>
            </w:r>
          </w:p>
        </w:tc>
        <w:tc>
          <w:tcPr>
            <w:tcW w:w="2160" w:type="dxa"/>
          </w:tcPr>
          <w:p w14:paraId="618F05E6" w14:textId="77777777" w:rsidR="001D13FF" w:rsidRPr="005C52AC" w:rsidRDefault="00DD307A">
            <w:pPr>
              <w:rPr>
                <w:sz w:val="24"/>
                <w:szCs w:val="24"/>
              </w:rPr>
            </w:pPr>
            <w:r w:rsidRPr="005C52AC">
              <w:rPr>
                <w:sz w:val="24"/>
                <w:szCs w:val="24"/>
              </w:rPr>
              <w:t>Weather</w:t>
            </w:r>
            <w:r w:rsidRPr="005C52AC">
              <w:rPr>
                <w:sz w:val="24"/>
                <w:szCs w:val="24"/>
              </w:rPr>
              <w:br/>
              <w:t>________________</w:t>
            </w:r>
          </w:p>
        </w:tc>
        <w:tc>
          <w:tcPr>
            <w:tcW w:w="2160" w:type="dxa"/>
          </w:tcPr>
          <w:p w14:paraId="46E22B3C" w14:textId="77777777" w:rsidR="001D13FF" w:rsidRPr="005C52AC" w:rsidRDefault="00DD307A">
            <w:pPr>
              <w:rPr>
                <w:sz w:val="24"/>
                <w:szCs w:val="24"/>
              </w:rPr>
            </w:pPr>
            <w:r w:rsidRPr="005C52AC">
              <w:rPr>
                <w:sz w:val="24"/>
                <w:szCs w:val="24"/>
              </w:rPr>
              <w:t>Engine Hours</w:t>
            </w:r>
            <w:r w:rsidRPr="005C52AC">
              <w:rPr>
                <w:sz w:val="24"/>
                <w:szCs w:val="24"/>
              </w:rPr>
              <w:br/>
              <w:t>________________</w:t>
            </w:r>
          </w:p>
        </w:tc>
        <w:tc>
          <w:tcPr>
            <w:tcW w:w="2160" w:type="dxa"/>
          </w:tcPr>
          <w:p w14:paraId="6DA17F1A" w14:textId="77777777" w:rsidR="001D13FF" w:rsidRPr="005C52AC" w:rsidRDefault="00DD307A">
            <w:pPr>
              <w:rPr>
                <w:sz w:val="24"/>
                <w:szCs w:val="24"/>
              </w:rPr>
            </w:pPr>
            <w:r w:rsidRPr="005C52AC">
              <w:rPr>
                <w:sz w:val="24"/>
                <w:szCs w:val="24"/>
              </w:rPr>
              <w:t>Fuel Level</w:t>
            </w:r>
            <w:r w:rsidRPr="005C52AC">
              <w:rPr>
                <w:sz w:val="24"/>
                <w:szCs w:val="24"/>
              </w:rPr>
              <w:br/>
              <w:t>________________</w:t>
            </w:r>
          </w:p>
        </w:tc>
      </w:tr>
    </w:tbl>
    <w:p w14:paraId="7DE2C792" w14:textId="77777777" w:rsidR="001D13FF" w:rsidRPr="005C52AC" w:rsidRDefault="00DD307A">
      <w:pPr>
        <w:pStyle w:val="Heading3"/>
        <w:rPr>
          <w:color w:val="auto"/>
          <w:sz w:val="24"/>
          <w:szCs w:val="24"/>
        </w:rPr>
      </w:pPr>
      <w:r w:rsidRPr="005C52AC">
        <w:rPr>
          <w:color w:val="auto"/>
          <w:sz w:val="24"/>
          <w:szCs w:val="24"/>
        </w:rPr>
        <w:t>Section 2 – Commissioning Checklist</w:t>
      </w:r>
    </w:p>
    <w:tbl>
      <w:tblPr>
        <w:tblStyle w:val="TableGrid"/>
        <w:tblW w:w="0" w:type="auto"/>
        <w:tblLook w:val="04A0" w:firstRow="1" w:lastRow="0" w:firstColumn="1" w:lastColumn="0" w:noHBand="0" w:noVBand="1"/>
      </w:tblPr>
      <w:tblGrid>
        <w:gridCol w:w="3195"/>
        <w:gridCol w:w="643"/>
        <w:gridCol w:w="552"/>
        <w:gridCol w:w="4330"/>
      </w:tblGrid>
      <w:tr w:rsidR="001D13FF" w:rsidRPr="005C52AC" w14:paraId="0B4095F1" w14:textId="77777777" w:rsidTr="00491A74">
        <w:tc>
          <w:tcPr>
            <w:tcW w:w="3258" w:type="dxa"/>
          </w:tcPr>
          <w:p w14:paraId="000F2B92" w14:textId="77777777" w:rsidR="001D13FF" w:rsidRPr="005C52AC" w:rsidRDefault="00DD307A">
            <w:pPr>
              <w:rPr>
                <w:sz w:val="24"/>
                <w:szCs w:val="24"/>
              </w:rPr>
            </w:pPr>
            <w:r w:rsidRPr="005C52AC">
              <w:rPr>
                <w:sz w:val="24"/>
                <w:szCs w:val="24"/>
              </w:rPr>
              <w:t>Requirement</w:t>
            </w:r>
          </w:p>
        </w:tc>
        <w:tc>
          <w:tcPr>
            <w:tcW w:w="463" w:type="dxa"/>
          </w:tcPr>
          <w:p w14:paraId="61073982" w14:textId="77777777" w:rsidR="001D13FF" w:rsidRPr="005C52AC" w:rsidRDefault="00DD307A">
            <w:pPr>
              <w:rPr>
                <w:sz w:val="24"/>
                <w:szCs w:val="24"/>
              </w:rPr>
            </w:pPr>
            <w:r w:rsidRPr="005C52AC">
              <w:rPr>
                <w:sz w:val="24"/>
                <w:szCs w:val="24"/>
              </w:rPr>
              <w:t>Pass</w:t>
            </w:r>
          </w:p>
        </w:tc>
        <w:tc>
          <w:tcPr>
            <w:tcW w:w="552" w:type="dxa"/>
          </w:tcPr>
          <w:p w14:paraId="6D361647" w14:textId="77777777" w:rsidR="001D13FF" w:rsidRPr="005C52AC" w:rsidRDefault="00DD307A">
            <w:pPr>
              <w:rPr>
                <w:sz w:val="24"/>
                <w:szCs w:val="24"/>
              </w:rPr>
            </w:pPr>
            <w:r w:rsidRPr="005C52AC">
              <w:rPr>
                <w:sz w:val="24"/>
                <w:szCs w:val="24"/>
              </w:rPr>
              <w:t>Fail</w:t>
            </w:r>
          </w:p>
        </w:tc>
        <w:tc>
          <w:tcPr>
            <w:tcW w:w="4436" w:type="dxa"/>
          </w:tcPr>
          <w:p w14:paraId="4F019867" w14:textId="77777777" w:rsidR="001D13FF" w:rsidRPr="005C52AC" w:rsidRDefault="00DD307A">
            <w:pPr>
              <w:rPr>
                <w:sz w:val="24"/>
                <w:szCs w:val="24"/>
              </w:rPr>
            </w:pPr>
            <w:r w:rsidRPr="005C52AC">
              <w:rPr>
                <w:sz w:val="24"/>
                <w:szCs w:val="24"/>
              </w:rPr>
              <w:t>Observations</w:t>
            </w:r>
          </w:p>
        </w:tc>
      </w:tr>
      <w:tr w:rsidR="001D13FF" w:rsidRPr="005C52AC" w14:paraId="521C3948" w14:textId="77777777" w:rsidTr="00491A74">
        <w:tc>
          <w:tcPr>
            <w:tcW w:w="3258" w:type="dxa"/>
          </w:tcPr>
          <w:p w14:paraId="47C4EEF4" w14:textId="77777777" w:rsidR="001D13FF" w:rsidRPr="005C52AC" w:rsidRDefault="00DD307A">
            <w:pPr>
              <w:rPr>
                <w:sz w:val="24"/>
                <w:szCs w:val="24"/>
              </w:rPr>
            </w:pPr>
            <w:r w:rsidRPr="005C52AC">
              <w:rPr>
                <w:sz w:val="24"/>
                <w:szCs w:val="24"/>
              </w:rPr>
              <w:t>☐ Engine oil checked</w:t>
            </w:r>
          </w:p>
        </w:tc>
        <w:tc>
          <w:tcPr>
            <w:tcW w:w="463" w:type="dxa"/>
          </w:tcPr>
          <w:p w14:paraId="690FED84" w14:textId="77777777" w:rsidR="001D13FF" w:rsidRPr="005C52AC" w:rsidRDefault="00DD307A">
            <w:pPr>
              <w:rPr>
                <w:sz w:val="24"/>
                <w:szCs w:val="24"/>
              </w:rPr>
            </w:pPr>
            <w:r w:rsidRPr="005C52AC">
              <w:rPr>
                <w:sz w:val="24"/>
                <w:szCs w:val="24"/>
              </w:rPr>
              <w:t>☐</w:t>
            </w:r>
          </w:p>
        </w:tc>
        <w:tc>
          <w:tcPr>
            <w:tcW w:w="552" w:type="dxa"/>
          </w:tcPr>
          <w:p w14:paraId="2317C9DB" w14:textId="77777777" w:rsidR="001D13FF" w:rsidRPr="005C52AC" w:rsidRDefault="00DD307A">
            <w:pPr>
              <w:rPr>
                <w:sz w:val="24"/>
                <w:szCs w:val="24"/>
              </w:rPr>
            </w:pPr>
            <w:r w:rsidRPr="005C52AC">
              <w:rPr>
                <w:sz w:val="24"/>
                <w:szCs w:val="24"/>
              </w:rPr>
              <w:t>☐</w:t>
            </w:r>
          </w:p>
        </w:tc>
        <w:tc>
          <w:tcPr>
            <w:tcW w:w="4436" w:type="dxa"/>
          </w:tcPr>
          <w:p w14:paraId="62A7956C" w14:textId="77777777" w:rsidR="001D13FF" w:rsidRPr="005C52AC" w:rsidRDefault="001D13FF">
            <w:pPr>
              <w:rPr>
                <w:sz w:val="24"/>
                <w:szCs w:val="24"/>
              </w:rPr>
            </w:pPr>
          </w:p>
        </w:tc>
      </w:tr>
      <w:tr w:rsidR="001D13FF" w:rsidRPr="005C52AC" w14:paraId="6555EA9A" w14:textId="77777777" w:rsidTr="00491A74">
        <w:tc>
          <w:tcPr>
            <w:tcW w:w="3258" w:type="dxa"/>
          </w:tcPr>
          <w:p w14:paraId="1FCE7253" w14:textId="77777777" w:rsidR="001D13FF" w:rsidRPr="005C52AC" w:rsidRDefault="00DD307A">
            <w:pPr>
              <w:rPr>
                <w:sz w:val="24"/>
                <w:szCs w:val="24"/>
              </w:rPr>
            </w:pPr>
            <w:r w:rsidRPr="005C52AC">
              <w:rPr>
                <w:sz w:val="24"/>
                <w:szCs w:val="24"/>
              </w:rPr>
              <w:t>☐ Hydraulic oil checked</w:t>
            </w:r>
          </w:p>
        </w:tc>
        <w:tc>
          <w:tcPr>
            <w:tcW w:w="463" w:type="dxa"/>
          </w:tcPr>
          <w:p w14:paraId="4E049499" w14:textId="77777777" w:rsidR="001D13FF" w:rsidRPr="005C52AC" w:rsidRDefault="00DD307A">
            <w:pPr>
              <w:rPr>
                <w:sz w:val="24"/>
                <w:szCs w:val="24"/>
              </w:rPr>
            </w:pPr>
            <w:r w:rsidRPr="005C52AC">
              <w:rPr>
                <w:sz w:val="24"/>
                <w:szCs w:val="24"/>
              </w:rPr>
              <w:t>☐</w:t>
            </w:r>
          </w:p>
        </w:tc>
        <w:tc>
          <w:tcPr>
            <w:tcW w:w="552" w:type="dxa"/>
          </w:tcPr>
          <w:p w14:paraId="20C57F23" w14:textId="77777777" w:rsidR="001D13FF" w:rsidRPr="005C52AC" w:rsidRDefault="00DD307A">
            <w:pPr>
              <w:rPr>
                <w:sz w:val="24"/>
                <w:szCs w:val="24"/>
              </w:rPr>
            </w:pPr>
            <w:r w:rsidRPr="005C52AC">
              <w:rPr>
                <w:sz w:val="24"/>
                <w:szCs w:val="24"/>
              </w:rPr>
              <w:t>☐</w:t>
            </w:r>
          </w:p>
        </w:tc>
        <w:tc>
          <w:tcPr>
            <w:tcW w:w="4436" w:type="dxa"/>
          </w:tcPr>
          <w:p w14:paraId="53AB151D" w14:textId="77777777" w:rsidR="001D13FF" w:rsidRPr="005C52AC" w:rsidRDefault="001D13FF">
            <w:pPr>
              <w:rPr>
                <w:sz w:val="24"/>
                <w:szCs w:val="24"/>
              </w:rPr>
            </w:pPr>
          </w:p>
        </w:tc>
      </w:tr>
      <w:tr w:rsidR="001D13FF" w:rsidRPr="005C52AC" w14:paraId="6C2029E0" w14:textId="77777777" w:rsidTr="00491A74">
        <w:tc>
          <w:tcPr>
            <w:tcW w:w="3258" w:type="dxa"/>
          </w:tcPr>
          <w:p w14:paraId="2C15F375" w14:textId="77777777" w:rsidR="001D13FF" w:rsidRPr="005C52AC" w:rsidRDefault="00DD307A">
            <w:pPr>
              <w:rPr>
                <w:sz w:val="24"/>
                <w:szCs w:val="24"/>
              </w:rPr>
            </w:pPr>
            <w:r w:rsidRPr="005C52AC">
              <w:rPr>
                <w:sz w:val="24"/>
                <w:szCs w:val="24"/>
              </w:rPr>
              <w:t>☐ Coolant checked</w:t>
            </w:r>
          </w:p>
        </w:tc>
        <w:tc>
          <w:tcPr>
            <w:tcW w:w="463" w:type="dxa"/>
          </w:tcPr>
          <w:p w14:paraId="61299D5A" w14:textId="77777777" w:rsidR="001D13FF" w:rsidRPr="005C52AC" w:rsidRDefault="00DD307A">
            <w:pPr>
              <w:rPr>
                <w:sz w:val="24"/>
                <w:szCs w:val="24"/>
              </w:rPr>
            </w:pPr>
            <w:r w:rsidRPr="005C52AC">
              <w:rPr>
                <w:sz w:val="24"/>
                <w:szCs w:val="24"/>
              </w:rPr>
              <w:t>☐</w:t>
            </w:r>
          </w:p>
        </w:tc>
        <w:tc>
          <w:tcPr>
            <w:tcW w:w="552" w:type="dxa"/>
          </w:tcPr>
          <w:p w14:paraId="14867B56" w14:textId="77777777" w:rsidR="001D13FF" w:rsidRPr="005C52AC" w:rsidRDefault="00DD307A">
            <w:pPr>
              <w:rPr>
                <w:sz w:val="24"/>
                <w:szCs w:val="24"/>
              </w:rPr>
            </w:pPr>
            <w:r w:rsidRPr="005C52AC">
              <w:rPr>
                <w:sz w:val="24"/>
                <w:szCs w:val="24"/>
              </w:rPr>
              <w:t>☐</w:t>
            </w:r>
          </w:p>
        </w:tc>
        <w:tc>
          <w:tcPr>
            <w:tcW w:w="4436" w:type="dxa"/>
          </w:tcPr>
          <w:p w14:paraId="06364C77" w14:textId="77777777" w:rsidR="001D13FF" w:rsidRPr="005C52AC" w:rsidRDefault="001D13FF">
            <w:pPr>
              <w:rPr>
                <w:sz w:val="24"/>
                <w:szCs w:val="24"/>
              </w:rPr>
            </w:pPr>
          </w:p>
        </w:tc>
      </w:tr>
      <w:tr w:rsidR="001D13FF" w:rsidRPr="005C52AC" w14:paraId="00F53553" w14:textId="77777777" w:rsidTr="00491A74">
        <w:tc>
          <w:tcPr>
            <w:tcW w:w="3258" w:type="dxa"/>
          </w:tcPr>
          <w:p w14:paraId="28F35C81" w14:textId="77777777" w:rsidR="001D13FF" w:rsidRPr="005C52AC" w:rsidRDefault="00DD307A">
            <w:pPr>
              <w:rPr>
                <w:sz w:val="24"/>
                <w:szCs w:val="24"/>
              </w:rPr>
            </w:pPr>
            <w:r w:rsidRPr="005C52AC">
              <w:rPr>
                <w:sz w:val="24"/>
                <w:szCs w:val="24"/>
              </w:rPr>
              <w:t>☐ Battery connected</w:t>
            </w:r>
          </w:p>
        </w:tc>
        <w:tc>
          <w:tcPr>
            <w:tcW w:w="463" w:type="dxa"/>
          </w:tcPr>
          <w:p w14:paraId="1B308A85" w14:textId="77777777" w:rsidR="001D13FF" w:rsidRPr="005C52AC" w:rsidRDefault="00DD307A">
            <w:pPr>
              <w:rPr>
                <w:sz w:val="24"/>
                <w:szCs w:val="24"/>
              </w:rPr>
            </w:pPr>
            <w:r w:rsidRPr="005C52AC">
              <w:rPr>
                <w:sz w:val="24"/>
                <w:szCs w:val="24"/>
              </w:rPr>
              <w:t>☐</w:t>
            </w:r>
          </w:p>
        </w:tc>
        <w:tc>
          <w:tcPr>
            <w:tcW w:w="552" w:type="dxa"/>
          </w:tcPr>
          <w:p w14:paraId="303ED900" w14:textId="77777777" w:rsidR="001D13FF" w:rsidRPr="005C52AC" w:rsidRDefault="00DD307A">
            <w:pPr>
              <w:rPr>
                <w:sz w:val="24"/>
                <w:szCs w:val="24"/>
              </w:rPr>
            </w:pPr>
            <w:r w:rsidRPr="005C52AC">
              <w:rPr>
                <w:sz w:val="24"/>
                <w:szCs w:val="24"/>
              </w:rPr>
              <w:t>☐</w:t>
            </w:r>
          </w:p>
        </w:tc>
        <w:tc>
          <w:tcPr>
            <w:tcW w:w="4436" w:type="dxa"/>
          </w:tcPr>
          <w:p w14:paraId="76178FD1" w14:textId="77777777" w:rsidR="001D13FF" w:rsidRPr="005C52AC" w:rsidRDefault="001D13FF">
            <w:pPr>
              <w:rPr>
                <w:sz w:val="24"/>
                <w:szCs w:val="24"/>
              </w:rPr>
            </w:pPr>
          </w:p>
        </w:tc>
      </w:tr>
      <w:tr w:rsidR="001D13FF" w:rsidRPr="005C52AC" w14:paraId="7871144E" w14:textId="77777777" w:rsidTr="00491A74">
        <w:tc>
          <w:tcPr>
            <w:tcW w:w="3258" w:type="dxa"/>
          </w:tcPr>
          <w:p w14:paraId="5A0B4FF2" w14:textId="77777777" w:rsidR="001D13FF" w:rsidRPr="005C52AC" w:rsidRDefault="00DD307A">
            <w:pPr>
              <w:rPr>
                <w:sz w:val="24"/>
                <w:szCs w:val="24"/>
              </w:rPr>
            </w:pPr>
            <w:r w:rsidRPr="005C52AC">
              <w:rPr>
                <w:sz w:val="24"/>
                <w:szCs w:val="24"/>
              </w:rPr>
              <w:t>☐ Hydraulic breaker installed</w:t>
            </w:r>
          </w:p>
        </w:tc>
        <w:tc>
          <w:tcPr>
            <w:tcW w:w="463" w:type="dxa"/>
          </w:tcPr>
          <w:p w14:paraId="7F06E9DA" w14:textId="77777777" w:rsidR="001D13FF" w:rsidRPr="005C52AC" w:rsidRDefault="00DD307A">
            <w:pPr>
              <w:rPr>
                <w:sz w:val="24"/>
                <w:szCs w:val="24"/>
              </w:rPr>
            </w:pPr>
            <w:r w:rsidRPr="005C52AC">
              <w:rPr>
                <w:sz w:val="24"/>
                <w:szCs w:val="24"/>
              </w:rPr>
              <w:t>☐</w:t>
            </w:r>
          </w:p>
        </w:tc>
        <w:tc>
          <w:tcPr>
            <w:tcW w:w="552" w:type="dxa"/>
          </w:tcPr>
          <w:p w14:paraId="47464DED" w14:textId="77777777" w:rsidR="001D13FF" w:rsidRPr="005C52AC" w:rsidRDefault="00DD307A">
            <w:pPr>
              <w:rPr>
                <w:sz w:val="24"/>
                <w:szCs w:val="24"/>
              </w:rPr>
            </w:pPr>
            <w:r w:rsidRPr="005C52AC">
              <w:rPr>
                <w:sz w:val="24"/>
                <w:szCs w:val="24"/>
              </w:rPr>
              <w:t>☐</w:t>
            </w:r>
          </w:p>
        </w:tc>
        <w:tc>
          <w:tcPr>
            <w:tcW w:w="4436" w:type="dxa"/>
          </w:tcPr>
          <w:p w14:paraId="6F284F24" w14:textId="77777777" w:rsidR="001D13FF" w:rsidRPr="005C52AC" w:rsidRDefault="001D13FF">
            <w:pPr>
              <w:rPr>
                <w:sz w:val="24"/>
                <w:szCs w:val="24"/>
              </w:rPr>
            </w:pPr>
          </w:p>
        </w:tc>
      </w:tr>
      <w:tr w:rsidR="001D13FF" w:rsidRPr="005C52AC" w14:paraId="4836748F" w14:textId="77777777" w:rsidTr="00491A74">
        <w:tc>
          <w:tcPr>
            <w:tcW w:w="3258" w:type="dxa"/>
          </w:tcPr>
          <w:p w14:paraId="2524FAD6" w14:textId="77777777" w:rsidR="001D13FF" w:rsidRPr="005C52AC" w:rsidRDefault="00DD307A">
            <w:pPr>
              <w:rPr>
                <w:sz w:val="24"/>
                <w:szCs w:val="24"/>
              </w:rPr>
            </w:pPr>
            <w:r w:rsidRPr="005C52AC">
              <w:rPr>
                <w:sz w:val="24"/>
                <w:szCs w:val="24"/>
              </w:rPr>
              <w:t>☐ Hydraulic hoses leak-free</w:t>
            </w:r>
          </w:p>
        </w:tc>
        <w:tc>
          <w:tcPr>
            <w:tcW w:w="463" w:type="dxa"/>
          </w:tcPr>
          <w:p w14:paraId="16B79905" w14:textId="77777777" w:rsidR="001D13FF" w:rsidRPr="005C52AC" w:rsidRDefault="00DD307A">
            <w:pPr>
              <w:rPr>
                <w:sz w:val="24"/>
                <w:szCs w:val="24"/>
              </w:rPr>
            </w:pPr>
            <w:r w:rsidRPr="005C52AC">
              <w:rPr>
                <w:sz w:val="24"/>
                <w:szCs w:val="24"/>
              </w:rPr>
              <w:t>☐</w:t>
            </w:r>
          </w:p>
        </w:tc>
        <w:tc>
          <w:tcPr>
            <w:tcW w:w="552" w:type="dxa"/>
          </w:tcPr>
          <w:p w14:paraId="1C760DEA" w14:textId="77777777" w:rsidR="001D13FF" w:rsidRPr="005C52AC" w:rsidRDefault="00DD307A">
            <w:pPr>
              <w:rPr>
                <w:sz w:val="24"/>
                <w:szCs w:val="24"/>
              </w:rPr>
            </w:pPr>
            <w:r w:rsidRPr="005C52AC">
              <w:rPr>
                <w:sz w:val="24"/>
                <w:szCs w:val="24"/>
              </w:rPr>
              <w:t>☐</w:t>
            </w:r>
          </w:p>
        </w:tc>
        <w:tc>
          <w:tcPr>
            <w:tcW w:w="4436" w:type="dxa"/>
          </w:tcPr>
          <w:p w14:paraId="78008D37" w14:textId="77777777" w:rsidR="001D13FF" w:rsidRPr="005C52AC" w:rsidRDefault="001D13FF">
            <w:pPr>
              <w:rPr>
                <w:sz w:val="24"/>
                <w:szCs w:val="24"/>
              </w:rPr>
            </w:pPr>
          </w:p>
        </w:tc>
      </w:tr>
      <w:tr w:rsidR="001D13FF" w:rsidRPr="005C52AC" w14:paraId="1ED29494" w14:textId="77777777" w:rsidTr="00491A74">
        <w:tc>
          <w:tcPr>
            <w:tcW w:w="3258" w:type="dxa"/>
          </w:tcPr>
          <w:p w14:paraId="6C227C45" w14:textId="77777777" w:rsidR="001D13FF" w:rsidRPr="005C52AC" w:rsidRDefault="00DD307A">
            <w:pPr>
              <w:rPr>
                <w:sz w:val="24"/>
                <w:szCs w:val="24"/>
              </w:rPr>
            </w:pPr>
            <w:r w:rsidRPr="005C52AC">
              <w:rPr>
                <w:sz w:val="24"/>
                <w:szCs w:val="24"/>
              </w:rPr>
              <w:t>☐ Warning lights operational</w:t>
            </w:r>
          </w:p>
        </w:tc>
        <w:tc>
          <w:tcPr>
            <w:tcW w:w="463" w:type="dxa"/>
          </w:tcPr>
          <w:p w14:paraId="0206599B" w14:textId="77777777" w:rsidR="001D13FF" w:rsidRPr="005C52AC" w:rsidRDefault="00DD307A">
            <w:pPr>
              <w:rPr>
                <w:sz w:val="24"/>
                <w:szCs w:val="24"/>
              </w:rPr>
            </w:pPr>
            <w:r w:rsidRPr="005C52AC">
              <w:rPr>
                <w:sz w:val="24"/>
                <w:szCs w:val="24"/>
              </w:rPr>
              <w:t>☐</w:t>
            </w:r>
          </w:p>
        </w:tc>
        <w:tc>
          <w:tcPr>
            <w:tcW w:w="552" w:type="dxa"/>
          </w:tcPr>
          <w:p w14:paraId="48A85092" w14:textId="77777777" w:rsidR="001D13FF" w:rsidRPr="005C52AC" w:rsidRDefault="00DD307A">
            <w:pPr>
              <w:rPr>
                <w:sz w:val="24"/>
                <w:szCs w:val="24"/>
              </w:rPr>
            </w:pPr>
            <w:r w:rsidRPr="005C52AC">
              <w:rPr>
                <w:sz w:val="24"/>
                <w:szCs w:val="24"/>
              </w:rPr>
              <w:t>☐</w:t>
            </w:r>
          </w:p>
        </w:tc>
        <w:tc>
          <w:tcPr>
            <w:tcW w:w="4436" w:type="dxa"/>
          </w:tcPr>
          <w:p w14:paraId="7C27D2E5" w14:textId="77777777" w:rsidR="001D13FF" w:rsidRPr="005C52AC" w:rsidRDefault="001D13FF">
            <w:pPr>
              <w:rPr>
                <w:sz w:val="24"/>
                <w:szCs w:val="24"/>
              </w:rPr>
            </w:pPr>
          </w:p>
        </w:tc>
      </w:tr>
      <w:tr w:rsidR="001D13FF" w:rsidRPr="005C52AC" w14:paraId="17C03506" w14:textId="77777777" w:rsidTr="00491A74">
        <w:tc>
          <w:tcPr>
            <w:tcW w:w="3258" w:type="dxa"/>
          </w:tcPr>
          <w:p w14:paraId="0F9AAF23" w14:textId="77777777" w:rsidR="001D13FF" w:rsidRPr="005C52AC" w:rsidRDefault="00DD307A">
            <w:pPr>
              <w:rPr>
                <w:sz w:val="24"/>
                <w:szCs w:val="24"/>
              </w:rPr>
            </w:pPr>
            <w:r w:rsidRPr="005C52AC">
              <w:rPr>
                <w:sz w:val="24"/>
                <w:szCs w:val="24"/>
              </w:rPr>
              <w:t>☐ Horn operational</w:t>
            </w:r>
          </w:p>
        </w:tc>
        <w:tc>
          <w:tcPr>
            <w:tcW w:w="463" w:type="dxa"/>
          </w:tcPr>
          <w:p w14:paraId="3C3D7C20" w14:textId="77777777" w:rsidR="001D13FF" w:rsidRPr="005C52AC" w:rsidRDefault="00DD307A">
            <w:pPr>
              <w:rPr>
                <w:sz w:val="24"/>
                <w:szCs w:val="24"/>
              </w:rPr>
            </w:pPr>
            <w:r w:rsidRPr="005C52AC">
              <w:rPr>
                <w:sz w:val="24"/>
                <w:szCs w:val="24"/>
              </w:rPr>
              <w:t>☐</w:t>
            </w:r>
          </w:p>
        </w:tc>
        <w:tc>
          <w:tcPr>
            <w:tcW w:w="552" w:type="dxa"/>
          </w:tcPr>
          <w:p w14:paraId="1DCFAA20" w14:textId="77777777" w:rsidR="001D13FF" w:rsidRPr="005C52AC" w:rsidRDefault="00DD307A">
            <w:pPr>
              <w:rPr>
                <w:sz w:val="24"/>
                <w:szCs w:val="24"/>
              </w:rPr>
            </w:pPr>
            <w:r w:rsidRPr="005C52AC">
              <w:rPr>
                <w:sz w:val="24"/>
                <w:szCs w:val="24"/>
              </w:rPr>
              <w:t>☐</w:t>
            </w:r>
          </w:p>
        </w:tc>
        <w:tc>
          <w:tcPr>
            <w:tcW w:w="4436" w:type="dxa"/>
          </w:tcPr>
          <w:p w14:paraId="42BE4094" w14:textId="77777777" w:rsidR="001D13FF" w:rsidRPr="005C52AC" w:rsidRDefault="001D13FF">
            <w:pPr>
              <w:rPr>
                <w:sz w:val="24"/>
                <w:szCs w:val="24"/>
              </w:rPr>
            </w:pPr>
          </w:p>
        </w:tc>
      </w:tr>
      <w:tr w:rsidR="001D13FF" w:rsidRPr="005C52AC" w14:paraId="723D42B3" w14:textId="77777777" w:rsidTr="00491A74">
        <w:tc>
          <w:tcPr>
            <w:tcW w:w="3258" w:type="dxa"/>
          </w:tcPr>
          <w:p w14:paraId="43BEF70E" w14:textId="77777777" w:rsidR="001D13FF" w:rsidRPr="005C52AC" w:rsidRDefault="00DD307A">
            <w:pPr>
              <w:rPr>
                <w:sz w:val="24"/>
                <w:szCs w:val="24"/>
              </w:rPr>
            </w:pPr>
            <w:r w:rsidRPr="005C52AC">
              <w:rPr>
                <w:sz w:val="24"/>
                <w:szCs w:val="24"/>
              </w:rPr>
              <w:t>☐ Reverse alarm operational</w:t>
            </w:r>
          </w:p>
        </w:tc>
        <w:tc>
          <w:tcPr>
            <w:tcW w:w="463" w:type="dxa"/>
          </w:tcPr>
          <w:p w14:paraId="10189FB1" w14:textId="77777777" w:rsidR="001D13FF" w:rsidRPr="005C52AC" w:rsidRDefault="00DD307A">
            <w:pPr>
              <w:rPr>
                <w:sz w:val="24"/>
                <w:szCs w:val="24"/>
              </w:rPr>
            </w:pPr>
            <w:r w:rsidRPr="005C52AC">
              <w:rPr>
                <w:sz w:val="24"/>
                <w:szCs w:val="24"/>
              </w:rPr>
              <w:t>☐</w:t>
            </w:r>
          </w:p>
        </w:tc>
        <w:tc>
          <w:tcPr>
            <w:tcW w:w="552" w:type="dxa"/>
          </w:tcPr>
          <w:p w14:paraId="1BB30758" w14:textId="77777777" w:rsidR="001D13FF" w:rsidRPr="005C52AC" w:rsidRDefault="00DD307A">
            <w:pPr>
              <w:rPr>
                <w:sz w:val="24"/>
                <w:szCs w:val="24"/>
              </w:rPr>
            </w:pPr>
            <w:r w:rsidRPr="005C52AC">
              <w:rPr>
                <w:sz w:val="24"/>
                <w:szCs w:val="24"/>
              </w:rPr>
              <w:t>☐</w:t>
            </w:r>
          </w:p>
        </w:tc>
        <w:tc>
          <w:tcPr>
            <w:tcW w:w="4436" w:type="dxa"/>
          </w:tcPr>
          <w:p w14:paraId="3E2D7DBB" w14:textId="77777777" w:rsidR="001D13FF" w:rsidRPr="005C52AC" w:rsidRDefault="001D13FF">
            <w:pPr>
              <w:rPr>
                <w:sz w:val="24"/>
                <w:szCs w:val="24"/>
              </w:rPr>
            </w:pPr>
          </w:p>
        </w:tc>
      </w:tr>
      <w:tr w:rsidR="001D13FF" w:rsidRPr="005C52AC" w14:paraId="790EE116" w14:textId="77777777" w:rsidTr="00491A74">
        <w:tc>
          <w:tcPr>
            <w:tcW w:w="3258" w:type="dxa"/>
          </w:tcPr>
          <w:p w14:paraId="3334D014" w14:textId="77777777" w:rsidR="001D13FF" w:rsidRPr="005C52AC" w:rsidRDefault="00DD307A">
            <w:pPr>
              <w:rPr>
                <w:sz w:val="24"/>
                <w:szCs w:val="24"/>
              </w:rPr>
            </w:pPr>
            <w:r w:rsidRPr="005C52AC">
              <w:rPr>
                <w:sz w:val="24"/>
                <w:szCs w:val="24"/>
              </w:rPr>
              <w:t>☐ Beacon operational</w:t>
            </w:r>
          </w:p>
        </w:tc>
        <w:tc>
          <w:tcPr>
            <w:tcW w:w="463" w:type="dxa"/>
          </w:tcPr>
          <w:p w14:paraId="0C1F5D45" w14:textId="77777777" w:rsidR="001D13FF" w:rsidRPr="005C52AC" w:rsidRDefault="00DD307A">
            <w:pPr>
              <w:rPr>
                <w:sz w:val="24"/>
                <w:szCs w:val="24"/>
              </w:rPr>
            </w:pPr>
            <w:r w:rsidRPr="005C52AC">
              <w:rPr>
                <w:sz w:val="24"/>
                <w:szCs w:val="24"/>
              </w:rPr>
              <w:t>☐</w:t>
            </w:r>
          </w:p>
        </w:tc>
        <w:tc>
          <w:tcPr>
            <w:tcW w:w="552" w:type="dxa"/>
          </w:tcPr>
          <w:p w14:paraId="2A49D6EA" w14:textId="77777777" w:rsidR="001D13FF" w:rsidRPr="005C52AC" w:rsidRDefault="00DD307A">
            <w:pPr>
              <w:rPr>
                <w:sz w:val="24"/>
                <w:szCs w:val="24"/>
              </w:rPr>
            </w:pPr>
            <w:r w:rsidRPr="005C52AC">
              <w:rPr>
                <w:sz w:val="24"/>
                <w:szCs w:val="24"/>
              </w:rPr>
              <w:t>☐</w:t>
            </w:r>
          </w:p>
        </w:tc>
        <w:tc>
          <w:tcPr>
            <w:tcW w:w="4436" w:type="dxa"/>
          </w:tcPr>
          <w:p w14:paraId="6DC6A759" w14:textId="77777777" w:rsidR="001D13FF" w:rsidRPr="005C52AC" w:rsidRDefault="001D13FF">
            <w:pPr>
              <w:rPr>
                <w:sz w:val="24"/>
                <w:szCs w:val="24"/>
              </w:rPr>
            </w:pPr>
          </w:p>
        </w:tc>
      </w:tr>
      <w:tr w:rsidR="001D13FF" w:rsidRPr="005C52AC" w14:paraId="6515D149" w14:textId="77777777" w:rsidTr="00491A74">
        <w:tc>
          <w:tcPr>
            <w:tcW w:w="3258" w:type="dxa"/>
          </w:tcPr>
          <w:p w14:paraId="4ADE0E97" w14:textId="77777777" w:rsidR="001D13FF" w:rsidRPr="005C52AC" w:rsidRDefault="00DD307A">
            <w:pPr>
              <w:rPr>
                <w:sz w:val="24"/>
                <w:szCs w:val="24"/>
              </w:rPr>
            </w:pPr>
            <w:r w:rsidRPr="005C52AC">
              <w:rPr>
                <w:sz w:val="24"/>
                <w:szCs w:val="24"/>
              </w:rPr>
              <w:t>☐ Displays operational</w:t>
            </w:r>
          </w:p>
        </w:tc>
        <w:tc>
          <w:tcPr>
            <w:tcW w:w="463" w:type="dxa"/>
          </w:tcPr>
          <w:p w14:paraId="43E28B99" w14:textId="77777777" w:rsidR="001D13FF" w:rsidRPr="005C52AC" w:rsidRDefault="00DD307A">
            <w:pPr>
              <w:rPr>
                <w:sz w:val="24"/>
                <w:szCs w:val="24"/>
              </w:rPr>
            </w:pPr>
            <w:r w:rsidRPr="005C52AC">
              <w:rPr>
                <w:sz w:val="24"/>
                <w:szCs w:val="24"/>
              </w:rPr>
              <w:t>☐</w:t>
            </w:r>
          </w:p>
        </w:tc>
        <w:tc>
          <w:tcPr>
            <w:tcW w:w="552" w:type="dxa"/>
          </w:tcPr>
          <w:p w14:paraId="65125721" w14:textId="77777777" w:rsidR="001D13FF" w:rsidRPr="005C52AC" w:rsidRDefault="00DD307A">
            <w:pPr>
              <w:rPr>
                <w:sz w:val="24"/>
                <w:szCs w:val="24"/>
              </w:rPr>
            </w:pPr>
            <w:r w:rsidRPr="005C52AC">
              <w:rPr>
                <w:sz w:val="24"/>
                <w:szCs w:val="24"/>
              </w:rPr>
              <w:t>☐</w:t>
            </w:r>
          </w:p>
        </w:tc>
        <w:tc>
          <w:tcPr>
            <w:tcW w:w="4436" w:type="dxa"/>
          </w:tcPr>
          <w:p w14:paraId="0BA57212" w14:textId="77777777" w:rsidR="001D13FF" w:rsidRPr="005C52AC" w:rsidRDefault="001D13FF">
            <w:pPr>
              <w:rPr>
                <w:sz w:val="24"/>
                <w:szCs w:val="24"/>
              </w:rPr>
            </w:pPr>
          </w:p>
        </w:tc>
      </w:tr>
    </w:tbl>
    <w:p w14:paraId="04F80084" w14:textId="77777777" w:rsidR="00491A74" w:rsidRPr="005C52AC" w:rsidRDefault="00491A74">
      <w:pPr>
        <w:pStyle w:val="Heading3"/>
        <w:rPr>
          <w:color w:val="auto"/>
          <w:sz w:val="24"/>
          <w:szCs w:val="24"/>
        </w:rPr>
      </w:pPr>
    </w:p>
    <w:p w14:paraId="110AD8EE" w14:textId="5D28E577" w:rsidR="001D13FF" w:rsidRPr="005C52AC" w:rsidRDefault="00DD307A">
      <w:pPr>
        <w:pStyle w:val="Heading3"/>
        <w:rPr>
          <w:color w:val="auto"/>
          <w:sz w:val="24"/>
          <w:szCs w:val="24"/>
        </w:rPr>
      </w:pPr>
      <w:r w:rsidRPr="005C52AC">
        <w:rPr>
          <w:color w:val="auto"/>
          <w:sz w:val="24"/>
          <w:szCs w:val="24"/>
        </w:rPr>
        <w:t>Section 3 – Photographic Record</w:t>
      </w:r>
    </w:p>
    <w:p w14:paraId="6830DC27" w14:textId="77777777" w:rsidR="001D13FF" w:rsidRPr="005C52AC" w:rsidRDefault="00DD307A">
      <w:pPr>
        <w:rPr>
          <w:sz w:val="24"/>
          <w:szCs w:val="24"/>
        </w:rPr>
      </w:pPr>
      <w:r w:rsidRPr="005C52AC">
        <w:rPr>
          <w:sz w:val="24"/>
          <w:szCs w:val="24"/>
        </w:rPr>
        <w:t>Photo Ref. | Description</w:t>
      </w:r>
      <w:r w:rsidRPr="005C52AC">
        <w:rPr>
          <w:sz w:val="24"/>
          <w:szCs w:val="24"/>
        </w:rPr>
        <w:br/>
        <w:t>______________________________________________</w:t>
      </w:r>
    </w:p>
    <w:p w14:paraId="054C5A17" w14:textId="77777777" w:rsidR="00491A74" w:rsidRPr="005C52AC" w:rsidRDefault="00491A74">
      <w:pPr>
        <w:pStyle w:val="Heading3"/>
        <w:rPr>
          <w:color w:val="auto"/>
          <w:sz w:val="24"/>
          <w:szCs w:val="24"/>
        </w:rPr>
      </w:pPr>
    </w:p>
    <w:p w14:paraId="357ABF20" w14:textId="7A5E0E02" w:rsidR="001D13FF" w:rsidRPr="005C52AC" w:rsidRDefault="00DD307A">
      <w:pPr>
        <w:pStyle w:val="Heading3"/>
        <w:rPr>
          <w:color w:val="auto"/>
          <w:sz w:val="24"/>
          <w:szCs w:val="24"/>
        </w:rPr>
      </w:pPr>
      <w:r w:rsidRPr="005C52AC">
        <w:rPr>
          <w:color w:val="auto"/>
          <w:sz w:val="24"/>
          <w:szCs w:val="24"/>
        </w:rPr>
        <w:t>Section 4 – Deficiencies / Corrective Actions</w:t>
      </w:r>
    </w:p>
    <w:p w14:paraId="678A508F" w14:textId="7F9B9BB6" w:rsidR="00491A74" w:rsidRPr="005C52AC" w:rsidRDefault="00491A74" w:rsidP="00491A74">
      <w:pPr>
        <w:spacing w:after="0"/>
        <w:rPr>
          <w:sz w:val="24"/>
          <w:szCs w:val="24"/>
        </w:rPr>
      </w:pPr>
      <w:r w:rsidRPr="005C52AC">
        <w:rPr>
          <w:sz w:val="24"/>
          <w:szCs w:val="24"/>
        </w:rPr>
        <w:t>________________________________________________________________________</w:t>
      </w:r>
      <w:r w:rsidRPr="005C52AC">
        <w:rPr>
          <w:sz w:val="24"/>
          <w:szCs w:val="24"/>
        </w:rPr>
        <w:br/>
        <w:t>________________________________________________________________________</w:t>
      </w:r>
      <w:r w:rsidRPr="005C52AC">
        <w:rPr>
          <w:sz w:val="24"/>
          <w:szCs w:val="24"/>
        </w:rPr>
        <w:br/>
        <w:t>________________________________________________________________________</w:t>
      </w:r>
    </w:p>
    <w:p w14:paraId="40417B61" w14:textId="0C6E5410" w:rsidR="00491A74" w:rsidRPr="005C52AC" w:rsidRDefault="00491A74" w:rsidP="00491A74">
      <w:pPr>
        <w:spacing w:after="0"/>
        <w:rPr>
          <w:sz w:val="24"/>
          <w:szCs w:val="24"/>
        </w:rPr>
      </w:pPr>
      <w:r w:rsidRPr="005C52AC">
        <w:rPr>
          <w:sz w:val="24"/>
          <w:szCs w:val="24"/>
        </w:rPr>
        <w:t>________________________________________________________________________</w:t>
      </w:r>
    </w:p>
    <w:p w14:paraId="34F371B5" w14:textId="77777777" w:rsidR="00491A74" w:rsidRPr="005C52AC" w:rsidRDefault="00491A74">
      <w:pPr>
        <w:pStyle w:val="Heading3"/>
        <w:rPr>
          <w:color w:val="auto"/>
          <w:sz w:val="24"/>
          <w:szCs w:val="24"/>
        </w:rPr>
      </w:pPr>
    </w:p>
    <w:p w14:paraId="2CD2EA1E" w14:textId="60FBBFA1" w:rsidR="001D13FF" w:rsidRPr="005C52AC" w:rsidRDefault="00DD307A">
      <w:pPr>
        <w:pStyle w:val="Heading3"/>
        <w:rPr>
          <w:color w:val="auto"/>
          <w:sz w:val="24"/>
          <w:szCs w:val="24"/>
        </w:rPr>
      </w:pPr>
      <w:r w:rsidRPr="005C52AC">
        <w:rPr>
          <w:color w:val="auto"/>
          <w:sz w:val="24"/>
          <w:szCs w:val="24"/>
        </w:rPr>
        <w:t>Section 5 – Acceptance Recommendation</w:t>
      </w:r>
    </w:p>
    <w:p w14:paraId="326C5B43" w14:textId="77777777" w:rsidR="001D13FF" w:rsidRPr="005C52AC" w:rsidRDefault="00DD307A">
      <w:pPr>
        <w:rPr>
          <w:sz w:val="24"/>
          <w:szCs w:val="24"/>
        </w:rPr>
      </w:pPr>
      <w:r w:rsidRPr="005C52AC">
        <w:rPr>
          <w:sz w:val="24"/>
          <w:szCs w:val="24"/>
        </w:rPr>
        <w:t>☐ Accepted</w:t>
      </w:r>
      <w:r w:rsidRPr="005C52AC">
        <w:rPr>
          <w:sz w:val="24"/>
          <w:szCs w:val="24"/>
        </w:rPr>
        <w:br/>
        <w:t>☐ Accepted subject to correction of minor deficiencies</w:t>
      </w:r>
      <w:r w:rsidRPr="005C52AC">
        <w:rPr>
          <w:sz w:val="24"/>
          <w:szCs w:val="24"/>
        </w:rPr>
        <w:br/>
        <w:t>☐ Not accepted</w:t>
      </w:r>
    </w:p>
    <w:p w14:paraId="73F6DFFC" w14:textId="77777777" w:rsidR="00491A74" w:rsidRPr="005C52AC" w:rsidRDefault="00491A74">
      <w:pPr>
        <w:pStyle w:val="Heading3"/>
        <w:rPr>
          <w:color w:val="auto"/>
          <w:sz w:val="24"/>
          <w:szCs w:val="24"/>
        </w:rPr>
      </w:pPr>
    </w:p>
    <w:p w14:paraId="01F5F56E" w14:textId="44F7DD70" w:rsidR="001D13FF" w:rsidRPr="005C52AC" w:rsidRDefault="00DD307A">
      <w:pPr>
        <w:pStyle w:val="Heading3"/>
        <w:rPr>
          <w:color w:val="auto"/>
          <w:sz w:val="24"/>
          <w:szCs w:val="24"/>
        </w:rPr>
      </w:pPr>
      <w:r w:rsidRPr="005C52AC">
        <w:rPr>
          <w:color w:val="auto"/>
          <w:sz w:val="24"/>
          <w:szCs w:val="24"/>
        </w:rPr>
        <w:t>Section 6 – Signatures</w:t>
      </w:r>
    </w:p>
    <w:tbl>
      <w:tblPr>
        <w:tblStyle w:val="TableGrid"/>
        <w:tblW w:w="0" w:type="auto"/>
        <w:tblLook w:val="04A0" w:firstRow="1" w:lastRow="0" w:firstColumn="1" w:lastColumn="0" w:noHBand="0" w:noVBand="1"/>
      </w:tblPr>
      <w:tblGrid>
        <w:gridCol w:w="2160"/>
        <w:gridCol w:w="2160"/>
        <w:gridCol w:w="2160"/>
        <w:gridCol w:w="2160"/>
      </w:tblGrid>
      <w:tr w:rsidR="001D13FF" w:rsidRPr="005C52AC" w14:paraId="7E54B237" w14:textId="77777777">
        <w:tc>
          <w:tcPr>
            <w:tcW w:w="2160" w:type="dxa"/>
          </w:tcPr>
          <w:p w14:paraId="53D53981" w14:textId="77777777" w:rsidR="001D13FF" w:rsidRPr="005C52AC" w:rsidRDefault="00DD307A">
            <w:pPr>
              <w:rPr>
                <w:sz w:val="24"/>
                <w:szCs w:val="24"/>
              </w:rPr>
            </w:pPr>
            <w:r w:rsidRPr="005C52AC">
              <w:rPr>
                <w:sz w:val="24"/>
                <w:szCs w:val="24"/>
              </w:rPr>
              <w:t>Contractor</w:t>
            </w:r>
          </w:p>
        </w:tc>
        <w:tc>
          <w:tcPr>
            <w:tcW w:w="2160" w:type="dxa"/>
          </w:tcPr>
          <w:p w14:paraId="360BDAB7" w14:textId="77777777" w:rsidR="001D13FF" w:rsidRPr="005C52AC" w:rsidRDefault="00DD307A">
            <w:pPr>
              <w:rPr>
                <w:sz w:val="24"/>
                <w:szCs w:val="24"/>
              </w:rPr>
            </w:pPr>
            <w:r w:rsidRPr="005C52AC">
              <w:rPr>
                <w:sz w:val="24"/>
                <w:szCs w:val="24"/>
              </w:rPr>
              <w:t>Chairperson</w:t>
            </w:r>
          </w:p>
        </w:tc>
        <w:tc>
          <w:tcPr>
            <w:tcW w:w="2160" w:type="dxa"/>
          </w:tcPr>
          <w:p w14:paraId="7FD26895" w14:textId="77777777" w:rsidR="001D13FF" w:rsidRPr="005C52AC" w:rsidRDefault="00DD307A">
            <w:pPr>
              <w:rPr>
                <w:sz w:val="24"/>
                <w:szCs w:val="24"/>
              </w:rPr>
            </w:pPr>
            <w:r w:rsidRPr="005C52AC">
              <w:rPr>
                <w:sz w:val="24"/>
                <w:szCs w:val="24"/>
              </w:rPr>
              <w:t>Commission Member</w:t>
            </w:r>
          </w:p>
        </w:tc>
        <w:tc>
          <w:tcPr>
            <w:tcW w:w="2160" w:type="dxa"/>
          </w:tcPr>
          <w:p w14:paraId="46030E9F" w14:textId="77777777" w:rsidR="001D13FF" w:rsidRPr="005C52AC" w:rsidRDefault="00DD307A">
            <w:pPr>
              <w:rPr>
                <w:sz w:val="24"/>
                <w:szCs w:val="24"/>
              </w:rPr>
            </w:pPr>
            <w:r w:rsidRPr="005C52AC">
              <w:rPr>
                <w:sz w:val="24"/>
                <w:szCs w:val="24"/>
              </w:rPr>
              <w:t>Technical Expert</w:t>
            </w:r>
          </w:p>
        </w:tc>
      </w:tr>
      <w:tr w:rsidR="001D13FF" w:rsidRPr="005C52AC" w14:paraId="081220C4" w14:textId="77777777">
        <w:tc>
          <w:tcPr>
            <w:tcW w:w="2160" w:type="dxa"/>
          </w:tcPr>
          <w:p w14:paraId="0D7FB6A1" w14:textId="77777777" w:rsidR="00491A74" w:rsidRPr="005C52AC" w:rsidRDefault="00491A74" w:rsidP="00491A74">
            <w:pPr>
              <w:rPr>
                <w:sz w:val="24"/>
                <w:szCs w:val="24"/>
              </w:rPr>
            </w:pPr>
            <w:r w:rsidRPr="005C52AC">
              <w:rPr>
                <w:sz w:val="24"/>
                <w:szCs w:val="24"/>
              </w:rPr>
              <w:t>Name:</w:t>
            </w:r>
          </w:p>
          <w:p w14:paraId="778DEE5D" w14:textId="77777777" w:rsidR="00491A74" w:rsidRPr="005C52AC" w:rsidRDefault="00491A74" w:rsidP="00491A74">
            <w:pPr>
              <w:rPr>
                <w:sz w:val="24"/>
                <w:szCs w:val="24"/>
              </w:rPr>
            </w:pPr>
            <w:r w:rsidRPr="005C52AC">
              <w:rPr>
                <w:sz w:val="24"/>
                <w:szCs w:val="24"/>
              </w:rPr>
              <w:br/>
              <w:t>Signature:</w:t>
            </w:r>
            <w:r w:rsidRPr="005C52AC">
              <w:rPr>
                <w:sz w:val="24"/>
                <w:szCs w:val="24"/>
              </w:rPr>
              <w:br/>
            </w:r>
          </w:p>
          <w:p w14:paraId="1245DAA0" w14:textId="1AFE689D" w:rsidR="001D13FF" w:rsidRPr="005C52AC" w:rsidRDefault="00491A74" w:rsidP="00491A74">
            <w:pPr>
              <w:rPr>
                <w:sz w:val="24"/>
                <w:szCs w:val="24"/>
              </w:rPr>
            </w:pPr>
            <w:r w:rsidRPr="005C52AC">
              <w:rPr>
                <w:sz w:val="24"/>
                <w:szCs w:val="24"/>
              </w:rPr>
              <w:t>Date:</w:t>
            </w:r>
          </w:p>
        </w:tc>
        <w:tc>
          <w:tcPr>
            <w:tcW w:w="2160" w:type="dxa"/>
          </w:tcPr>
          <w:p w14:paraId="0EB7C215" w14:textId="77777777" w:rsidR="00491A74" w:rsidRPr="005C52AC" w:rsidRDefault="00491A74" w:rsidP="00491A74">
            <w:pPr>
              <w:rPr>
                <w:sz w:val="24"/>
                <w:szCs w:val="24"/>
              </w:rPr>
            </w:pPr>
            <w:r w:rsidRPr="005C52AC">
              <w:rPr>
                <w:sz w:val="24"/>
                <w:szCs w:val="24"/>
              </w:rPr>
              <w:t>Name:</w:t>
            </w:r>
          </w:p>
          <w:p w14:paraId="3A9D62B1" w14:textId="77777777" w:rsidR="00491A74" w:rsidRPr="005C52AC" w:rsidRDefault="00491A74" w:rsidP="00491A74">
            <w:pPr>
              <w:rPr>
                <w:sz w:val="24"/>
                <w:szCs w:val="24"/>
              </w:rPr>
            </w:pPr>
            <w:r w:rsidRPr="005C52AC">
              <w:rPr>
                <w:sz w:val="24"/>
                <w:szCs w:val="24"/>
              </w:rPr>
              <w:br/>
              <w:t>Signature:</w:t>
            </w:r>
            <w:r w:rsidRPr="005C52AC">
              <w:rPr>
                <w:sz w:val="24"/>
                <w:szCs w:val="24"/>
              </w:rPr>
              <w:br/>
            </w:r>
          </w:p>
          <w:p w14:paraId="1CE0DC4E" w14:textId="42DFE995" w:rsidR="001D13FF" w:rsidRPr="005C52AC" w:rsidRDefault="00491A74" w:rsidP="00491A74">
            <w:pPr>
              <w:rPr>
                <w:sz w:val="24"/>
                <w:szCs w:val="24"/>
              </w:rPr>
            </w:pPr>
            <w:r w:rsidRPr="005C52AC">
              <w:rPr>
                <w:sz w:val="24"/>
                <w:szCs w:val="24"/>
              </w:rPr>
              <w:t>Date:</w:t>
            </w:r>
          </w:p>
        </w:tc>
        <w:tc>
          <w:tcPr>
            <w:tcW w:w="2160" w:type="dxa"/>
          </w:tcPr>
          <w:p w14:paraId="04C1F713" w14:textId="77777777" w:rsidR="00491A74" w:rsidRPr="005C52AC" w:rsidRDefault="00491A74" w:rsidP="00491A74">
            <w:pPr>
              <w:rPr>
                <w:sz w:val="24"/>
                <w:szCs w:val="24"/>
              </w:rPr>
            </w:pPr>
            <w:r w:rsidRPr="005C52AC">
              <w:rPr>
                <w:sz w:val="24"/>
                <w:szCs w:val="24"/>
              </w:rPr>
              <w:t>Name:</w:t>
            </w:r>
          </w:p>
          <w:p w14:paraId="20304F2C" w14:textId="77777777" w:rsidR="00491A74" w:rsidRPr="005C52AC" w:rsidRDefault="00491A74" w:rsidP="00491A74">
            <w:pPr>
              <w:rPr>
                <w:sz w:val="24"/>
                <w:szCs w:val="24"/>
              </w:rPr>
            </w:pPr>
            <w:r w:rsidRPr="005C52AC">
              <w:rPr>
                <w:sz w:val="24"/>
                <w:szCs w:val="24"/>
              </w:rPr>
              <w:br/>
              <w:t>Signature:</w:t>
            </w:r>
            <w:r w:rsidRPr="005C52AC">
              <w:rPr>
                <w:sz w:val="24"/>
                <w:szCs w:val="24"/>
              </w:rPr>
              <w:br/>
            </w:r>
          </w:p>
          <w:p w14:paraId="79706E4E" w14:textId="785A1875" w:rsidR="001D13FF" w:rsidRPr="005C52AC" w:rsidRDefault="00491A74" w:rsidP="00491A74">
            <w:pPr>
              <w:rPr>
                <w:sz w:val="24"/>
                <w:szCs w:val="24"/>
              </w:rPr>
            </w:pPr>
            <w:r w:rsidRPr="005C52AC">
              <w:rPr>
                <w:sz w:val="24"/>
                <w:szCs w:val="24"/>
              </w:rPr>
              <w:t>Date:</w:t>
            </w:r>
          </w:p>
        </w:tc>
        <w:tc>
          <w:tcPr>
            <w:tcW w:w="2160" w:type="dxa"/>
          </w:tcPr>
          <w:p w14:paraId="3A02FB4A" w14:textId="77777777" w:rsidR="00491A74" w:rsidRPr="005C52AC" w:rsidRDefault="00491A74" w:rsidP="00491A74">
            <w:pPr>
              <w:rPr>
                <w:sz w:val="24"/>
                <w:szCs w:val="24"/>
              </w:rPr>
            </w:pPr>
            <w:r w:rsidRPr="005C52AC">
              <w:rPr>
                <w:sz w:val="24"/>
                <w:szCs w:val="24"/>
              </w:rPr>
              <w:t>Name:</w:t>
            </w:r>
          </w:p>
          <w:p w14:paraId="1F6F22B9" w14:textId="77777777" w:rsidR="00491A74" w:rsidRPr="005C52AC" w:rsidRDefault="00491A74" w:rsidP="00491A74">
            <w:pPr>
              <w:rPr>
                <w:sz w:val="24"/>
                <w:szCs w:val="24"/>
              </w:rPr>
            </w:pPr>
            <w:r w:rsidRPr="005C52AC">
              <w:rPr>
                <w:sz w:val="24"/>
                <w:szCs w:val="24"/>
              </w:rPr>
              <w:br/>
              <w:t>Signature:</w:t>
            </w:r>
            <w:r w:rsidRPr="005C52AC">
              <w:rPr>
                <w:sz w:val="24"/>
                <w:szCs w:val="24"/>
              </w:rPr>
              <w:br/>
            </w:r>
          </w:p>
          <w:p w14:paraId="69449B99" w14:textId="0593C8B6" w:rsidR="001D13FF" w:rsidRPr="005C52AC" w:rsidRDefault="00491A74" w:rsidP="00491A74">
            <w:pPr>
              <w:rPr>
                <w:sz w:val="24"/>
                <w:szCs w:val="24"/>
              </w:rPr>
            </w:pPr>
            <w:r w:rsidRPr="005C52AC">
              <w:rPr>
                <w:sz w:val="24"/>
                <w:szCs w:val="24"/>
              </w:rPr>
              <w:t>Date:</w:t>
            </w:r>
          </w:p>
        </w:tc>
      </w:tr>
    </w:tbl>
    <w:p w14:paraId="3A7FAD0F" w14:textId="77777777" w:rsidR="001D13FF" w:rsidRPr="005C52AC" w:rsidRDefault="00DD307A">
      <w:pPr>
        <w:rPr>
          <w:sz w:val="24"/>
          <w:szCs w:val="24"/>
        </w:rPr>
      </w:pPr>
      <w:r w:rsidRPr="005C52AC">
        <w:rPr>
          <w:sz w:val="24"/>
          <w:szCs w:val="24"/>
        </w:rPr>
        <w:br w:type="page"/>
      </w:r>
    </w:p>
    <w:p w14:paraId="4F1EF895" w14:textId="77777777" w:rsidR="001D13FF" w:rsidRPr="005C52AC" w:rsidRDefault="00DD307A">
      <w:pPr>
        <w:pStyle w:val="Heading2"/>
        <w:jc w:val="center"/>
        <w:rPr>
          <w:color w:val="auto"/>
          <w:sz w:val="28"/>
          <w:szCs w:val="28"/>
        </w:rPr>
      </w:pPr>
      <w:r w:rsidRPr="005C52AC">
        <w:rPr>
          <w:color w:val="auto"/>
          <w:sz w:val="28"/>
          <w:szCs w:val="28"/>
        </w:rPr>
        <w:lastRenderedPageBreak/>
        <w:t>FORM C – OPERATIONAL TEST RECORD</w:t>
      </w:r>
    </w:p>
    <w:p w14:paraId="723347B0" w14:textId="77777777" w:rsidR="001D13FF" w:rsidRPr="005C52AC" w:rsidRDefault="00DD307A">
      <w:pPr>
        <w:rPr>
          <w:sz w:val="28"/>
          <w:szCs w:val="28"/>
        </w:rPr>
      </w:pPr>
      <w:r w:rsidRPr="005C52AC">
        <w:rPr>
          <w:b/>
          <w:sz w:val="28"/>
          <w:szCs w:val="28"/>
        </w:rPr>
        <w:t xml:space="preserve">Purpose: </w:t>
      </w:r>
      <w:r w:rsidRPr="005C52AC">
        <w:rPr>
          <w:sz w:val="28"/>
          <w:szCs w:val="28"/>
        </w:rPr>
        <w:t>This record provides auditable evidence that the relevant acceptance stage has been completed in accordance with the Contract.</w:t>
      </w:r>
    </w:p>
    <w:p w14:paraId="345229CB" w14:textId="77777777" w:rsidR="001D13FF" w:rsidRPr="005C52AC" w:rsidRDefault="00DD307A">
      <w:pPr>
        <w:pStyle w:val="Heading3"/>
        <w:rPr>
          <w:color w:val="auto"/>
          <w:sz w:val="28"/>
          <w:szCs w:val="28"/>
        </w:rPr>
      </w:pPr>
      <w:r w:rsidRPr="005C52AC">
        <w:rPr>
          <w:color w:val="auto"/>
          <w:sz w:val="28"/>
          <w:szCs w:val="28"/>
        </w:rPr>
        <w:t>Section 1 – Administrative Information</w:t>
      </w:r>
    </w:p>
    <w:tbl>
      <w:tblPr>
        <w:tblStyle w:val="TableGrid"/>
        <w:tblW w:w="0" w:type="auto"/>
        <w:tblLook w:val="04A0" w:firstRow="1" w:lastRow="0" w:firstColumn="1" w:lastColumn="0" w:noHBand="0" w:noVBand="1"/>
      </w:tblPr>
      <w:tblGrid>
        <w:gridCol w:w="2421"/>
        <w:gridCol w:w="2421"/>
        <w:gridCol w:w="2146"/>
        <w:gridCol w:w="1732"/>
      </w:tblGrid>
      <w:tr w:rsidR="001D13FF" w:rsidRPr="005C52AC" w14:paraId="0B04788A" w14:textId="77777777">
        <w:tc>
          <w:tcPr>
            <w:tcW w:w="2160" w:type="dxa"/>
          </w:tcPr>
          <w:p w14:paraId="4F1A1827" w14:textId="77777777" w:rsidR="001D13FF" w:rsidRPr="005C52AC" w:rsidRDefault="00DD307A">
            <w:pPr>
              <w:rPr>
                <w:sz w:val="28"/>
                <w:szCs w:val="28"/>
              </w:rPr>
            </w:pPr>
            <w:r w:rsidRPr="005C52AC">
              <w:rPr>
                <w:sz w:val="28"/>
                <w:szCs w:val="28"/>
              </w:rPr>
              <w:t>Contract Ref.</w:t>
            </w:r>
            <w:r w:rsidRPr="005C52AC">
              <w:rPr>
                <w:sz w:val="28"/>
                <w:szCs w:val="28"/>
              </w:rPr>
              <w:br/>
              <w:t>________________</w:t>
            </w:r>
          </w:p>
        </w:tc>
        <w:tc>
          <w:tcPr>
            <w:tcW w:w="2160" w:type="dxa"/>
          </w:tcPr>
          <w:p w14:paraId="371D6DFB" w14:textId="77777777" w:rsidR="001D13FF" w:rsidRPr="005C52AC" w:rsidRDefault="00DD307A">
            <w:pPr>
              <w:rPr>
                <w:sz w:val="28"/>
                <w:szCs w:val="28"/>
              </w:rPr>
            </w:pPr>
            <w:r w:rsidRPr="005C52AC">
              <w:rPr>
                <w:sz w:val="28"/>
                <w:szCs w:val="28"/>
              </w:rPr>
              <w:t>Machine</w:t>
            </w:r>
            <w:r w:rsidRPr="005C52AC">
              <w:rPr>
                <w:sz w:val="28"/>
                <w:szCs w:val="28"/>
              </w:rPr>
              <w:br/>
              <w:t>________________</w:t>
            </w:r>
          </w:p>
        </w:tc>
        <w:tc>
          <w:tcPr>
            <w:tcW w:w="2160" w:type="dxa"/>
          </w:tcPr>
          <w:p w14:paraId="7F10F98A" w14:textId="05BA46BD" w:rsidR="001D13FF" w:rsidRPr="005C52AC" w:rsidRDefault="00DD307A">
            <w:pPr>
              <w:rPr>
                <w:sz w:val="28"/>
                <w:szCs w:val="28"/>
              </w:rPr>
            </w:pPr>
            <w:r w:rsidRPr="005C52AC">
              <w:rPr>
                <w:sz w:val="28"/>
                <w:szCs w:val="28"/>
              </w:rPr>
              <w:t>Date</w:t>
            </w:r>
            <w:r w:rsidRPr="005C52AC">
              <w:rPr>
                <w:sz w:val="28"/>
                <w:szCs w:val="28"/>
              </w:rPr>
              <w:br/>
              <w:t>_____________</w:t>
            </w:r>
          </w:p>
        </w:tc>
        <w:tc>
          <w:tcPr>
            <w:tcW w:w="2160" w:type="dxa"/>
          </w:tcPr>
          <w:p w14:paraId="49422EA6" w14:textId="501105C6" w:rsidR="001D13FF" w:rsidRPr="005C52AC" w:rsidRDefault="00DD307A">
            <w:pPr>
              <w:rPr>
                <w:sz w:val="28"/>
                <w:szCs w:val="28"/>
              </w:rPr>
            </w:pPr>
            <w:r w:rsidRPr="005C52AC">
              <w:rPr>
                <w:sz w:val="28"/>
                <w:szCs w:val="28"/>
              </w:rPr>
              <w:t>Location</w:t>
            </w:r>
            <w:r w:rsidRPr="005C52AC">
              <w:rPr>
                <w:sz w:val="28"/>
                <w:szCs w:val="28"/>
              </w:rPr>
              <w:br/>
              <w:t>__________</w:t>
            </w:r>
          </w:p>
        </w:tc>
      </w:tr>
      <w:tr w:rsidR="001D13FF" w:rsidRPr="005C52AC" w14:paraId="1DB638C8" w14:textId="77777777">
        <w:tc>
          <w:tcPr>
            <w:tcW w:w="2160" w:type="dxa"/>
          </w:tcPr>
          <w:p w14:paraId="4590FEA1" w14:textId="75B41D71" w:rsidR="001D13FF" w:rsidRPr="005C52AC" w:rsidRDefault="00DD307A">
            <w:pPr>
              <w:rPr>
                <w:sz w:val="28"/>
                <w:szCs w:val="28"/>
              </w:rPr>
            </w:pPr>
            <w:r w:rsidRPr="005C52AC">
              <w:rPr>
                <w:sz w:val="28"/>
                <w:szCs w:val="28"/>
              </w:rPr>
              <w:t>Operator</w:t>
            </w:r>
            <w:r w:rsidRPr="005C52AC">
              <w:rPr>
                <w:sz w:val="28"/>
                <w:szCs w:val="28"/>
              </w:rPr>
              <w:br/>
              <w:t>______________</w:t>
            </w:r>
          </w:p>
        </w:tc>
        <w:tc>
          <w:tcPr>
            <w:tcW w:w="2160" w:type="dxa"/>
          </w:tcPr>
          <w:p w14:paraId="66853EAD" w14:textId="6933962C" w:rsidR="001D13FF" w:rsidRPr="005C52AC" w:rsidRDefault="00DD307A">
            <w:pPr>
              <w:rPr>
                <w:sz w:val="28"/>
                <w:szCs w:val="28"/>
              </w:rPr>
            </w:pPr>
            <w:r w:rsidRPr="005C52AC">
              <w:rPr>
                <w:sz w:val="28"/>
                <w:szCs w:val="28"/>
              </w:rPr>
              <w:t>Commission Members</w:t>
            </w:r>
            <w:r w:rsidRPr="005C52AC">
              <w:rPr>
                <w:sz w:val="28"/>
                <w:szCs w:val="28"/>
              </w:rPr>
              <w:br/>
              <w:t>______________</w:t>
            </w:r>
          </w:p>
        </w:tc>
        <w:tc>
          <w:tcPr>
            <w:tcW w:w="2160" w:type="dxa"/>
          </w:tcPr>
          <w:p w14:paraId="20C26B09" w14:textId="73545D5B" w:rsidR="001D13FF" w:rsidRPr="005C52AC" w:rsidRDefault="00DD307A">
            <w:pPr>
              <w:rPr>
                <w:sz w:val="28"/>
                <w:szCs w:val="28"/>
              </w:rPr>
            </w:pPr>
            <w:r w:rsidRPr="005C52AC">
              <w:rPr>
                <w:sz w:val="28"/>
                <w:szCs w:val="28"/>
              </w:rPr>
              <w:t>Hours</w:t>
            </w:r>
            <w:r w:rsidRPr="005C52AC">
              <w:rPr>
                <w:sz w:val="28"/>
                <w:szCs w:val="28"/>
              </w:rPr>
              <w:br/>
              <w:t>______________</w:t>
            </w:r>
          </w:p>
        </w:tc>
        <w:tc>
          <w:tcPr>
            <w:tcW w:w="2160" w:type="dxa"/>
          </w:tcPr>
          <w:p w14:paraId="5D90F93B" w14:textId="2D169C6D" w:rsidR="001D13FF" w:rsidRPr="005C52AC" w:rsidRDefault="00DD307A">
            <w:pPr>
              <w:rPr>
                <w:sz w:val="28"/>
                <w:szCs w:val="28"/>
              </w:rPr>
            </w:pPr>
            <w:r w:rsidRPr="005C52AC">
              <w:rPr>
                <w:sz w:val="28"/>
                <w:szCs w:val="28"/>
              </w:rPr>
              <w:t>Weather</w:t>
            </w:r>
            <w:r w:rsidRPr="005C52AC">
              <w:rPr>
                <w:sz w:val="28"/>
                <w:szCs w:val="28"/>
              </w:rPr>
              <w:br/>
              <w:t>___________</w:t>
            </w:r>
          </w:p>
        </w:tc>
      </w:tr>
    </w:tbl>
    <w:p w14:paraId="72AD1D28" w14:textId="77777777" w:rsidR="001D13FF" w:rsidRPr="005C52AC" w:rsidRDefault="00DD307A">
      <w:pPr>
        <w:pStyle w:val="Heading3"/>
        <w:rPr>
          <w:color w:val="auto"/>
          <w:sz w:val="28"/>
          <w:szCs w:val="28"/>
        </w:rPr>
      </w:pPr>
      <w:r w:rsidRPr="005C52AC">
        <w:rPr>
          <w:color w:val="auto"/>
          <w:sz w:val="28"/>
          <w:szCs w:val="28"/>
        </w:rPr>
        <w:t>Section 2 – Operational Tests</w:t>
      </w:r>
    </w:p>
    <w:tbl>
      <w:tblPr>
        <w:tblStyle w:val="TableGrid"/>
        <w:tblW w:w="0" w:type="auto"/>
        <w:tblLook w:val="04A0" w:firstRow="1" w:lastRow="0" w:firstColumn="1" w:lastColumn="0" w:noHBand="0" w:noVBand="1"/>
      </w:tblPr>
      <w:tblGrid>
        <w:gridCol w:w="3348"/>
        <w:gridCol w:w="972"/>
        <w:gridCol w:w="2160"/>
        <w:gridCol w:w="2160"/>
      </w:tblGrid>
      <w:tr w:rsidR="001D13FF" w:rsidRPr="005C52AC" w14:paraId="6B5F751F" w14:textId="77777777" w:rsidTr="00491A74">
        <w:tc>
          <w:tcPr>
            <w:tcW w:w="3348" w:type="dxa"/>
          </w:tcPr>
          <w:p w14:paraId="764472D3" w14:textId="77777777" w:rsidR="001D13FF" w:rsidRPr="005C52AC" w:rsidRDefault="00DD307A">
            <w:pPr>
              <w:rPr>
                <w:sz w:val="28"/>
                <w:szCs w:val="28"/>
              </w:rPr>
            </w:pPr>
            <w:r w:rsidRPr="005C52AC">
              <w:rPr>
                <w:sz w:val="28"/>
                <w:szCs w:val="28"/>
              </w:rPr>
              <w:t>Requirement</w:t>
            </w:r>
          </w:p>
        </w:tc>
        <w:tc>
          <w:tcPr>
            <w:tcW w:w="972" w:type="dxa"/>
          </w:tcPr>
          <w:p w14:paraId="3AF60D0D" w14:textId="77777777" w:rsidR="001D13FF" w:rsidRPr="005C52AC" w:rsidRDefault="00DD307A">
            <w:pPr>
              <w:rPr>
                <w:sz w:val="28"/>
                <w:szCs w:val="28"/>
              </w:rPr>
            </w:pPr>
            <w:r w:rsidRPr="005C52AC">
              <w:rPr>
                <w:sz w:val="28"/>
                <w:szCs w:val="28"/>
              </w:rPr>
              <w:t>Pass</w:t>
            </w:r>
          </w:p>
        </w:tc>
        <w:tc>
          <w:tcPr>
            <w:tcW w:w="2160" w:type="dxa"/>
          </w:tcPr>
          <w:p w14:paraId="0C5F8411" w14:textId="77777777" w:rsidR="001D13FF" w:rsidRPr="005C52AC" w:rsidRDefault="00DD307A">
            <w:pPr>
              <w:rPr>
                <w:sz w:val="28"/>
                <w:szCs w:val="28"/>
              </w:rPr>
            </w:pPr>
            <w:r w:rsidRPr="005C52AC">
              <w:rPr>
                <w:sz w:val="28"/>
                <w:szCs w:val="28"/>
              </w:rPr>
              <w:t>Fail</w:t>
            </w:r>
          </w:p>
        </w:tc>
        <w:tc>
          <w:tcPr>
            <w:tcW w:w="2160" w:type="dxa"/>
          </w:tcPr>
          <w:p w14:paraId="475A3992" w14:textId="77777777" w:rsidR="001D13FF" w:rsidRPr="005C52AC" w:rsidRDefault="00DD307A">
            <w:pPr>
              <w:rPr>
                <w:sz w:val="28"/>
                <w:szCs w:val="28"/>
              </w:rPr>
            </w:pPr>
            <w:r w:rsidRPr="005C52AC">
              <w:rPr>
                <w:sz w:val="28"/>
                <w:szCs w:val="28"/>
              </w:rPr>
              <w:t>Observations</w:t>
            </w:r>
          </w:p>
        </w:tc>
      </w:tr>
      <w:tr w:rsidR="001D13FF" w:rsidRPr="005C52AC" w14:paraId="52C40FC1" w14:textId="77777777" w:rsidTr="00491A74">
        <w:tc>
          <w:tcPr>
            <w:tcW w:w="3348" w:type="dxa"/>
          </w:tcPr>
          <w:p w14:paraId="481D135B" w14:textId="77777777" w:rsidR="001D13FF" w:rsidRPr="005C52AC" w:rsidRDefault="00DD307A">
            <w:pPr>
              <w:rPr>
                <w:sz w:val="28"/>
                <w:szCs w:val="28"/>
              </w:rPr>
            </w:pPr>
            <w:r w:rsidRPr="005C52AC">
              <w:rPr>
                <w:sz w:val="28"/>
                <w:szCs w:val="28"/>
              </w:rPr>
              <w:t>☐ Engine start and idle</w:t>
            </w:r>
          </w:p>
        </w:tc>
        <w:tc>
          <w:tcPr>
            <w:tcW w:w="972" w:type="dxa"/>
          </w:tcPr>
          <w:p w14:paraId="1E7C75E2" w14:textId="77777777" w:rsidR="001D13FF" w:rsidRPr="005C52AC" w:rsidRDefault="00DD307A">
            <w:pPr>
              <w:rPr>
                <w:sz w:val="28"/>
                <w:szCs w:val="28"/>
              </w:rPr>
            </w:pPr>
            <w:r w:rsidRPr="005C52AC">
              <w:rPr>
                <w:sz w:val="28"/>
                <w:szCs w:val="28"/>
              </w:rPr>
              <w:t>☐</w:t>
            </w:r>
          </w:p>
        </w:tc>
        <w:tc>
          <w:tcPr>
            <w:tcW w:w="2160" w:type="dxa"/>
          </w:tcPr>
          <w:p w14:paraId="27C32131" w14:textId="77777777" w:rsidR="001D13FF" w:rsidRPr="005C52AC" w:rsidRDefault="00DD307A">
            <w:pPr>
              <w:rPr>
                <w:sz w:val="28"/>
                <w:szCs w:val="28"/>
              </w:rPr>
            </w:pPr>
            <w:r w:rsidRPr="005C52AC">
              <w:rPr>
                <w:sz w:val="28"/>
                <w:szCs w:val="28"/>
              </w:rPr>
              <w:t>☐</w:t>
            </w:r>
          </w:p>
        </w:tc>
        <w:tc>
          <w:tcPr>
            <w:tcW w:w="2160" w:type="dxa"/>
          </w:tcPr>
          <w:p w14:paraId="03DD1039" w14:textId="77777777" w:rsidR="001D13FF" w:rsidRPr="005C52AC" w:rsidRDefault="001D13FF">
            <w:pPr>
              <w:rPr>
                <w:sz w:val="28"/>
                <w:szCs w:val="28"/>
              </w:rPr>
            </w:pPr>
          </w:p>
        </w:tc>
      </w:tr>
      <w:tr w:rsidR="001D13FF" w:rsidRPr="005C52AC" w14:paraId="7A9D178C" w14:textId="77777777" w:rsidTr="00491A74">
        <w:tc>
          <w:tcPr>
            <w:tcW w:w="3348" w:type="dxa"/>
          </w:tcPr>
          <w:p w14:paraId="469D5008" w14:textId="77777777" w:rsidR="001D13FF" w:rsidRPr="005C52AC" w:rsidRDefault="00DD307A">
            <w:pPr>
              <w:rPr>
                <w:sz w:val="28"/>
                <w:szCs w:val="28"/>
              </w:rPr>
            </w:pPr>
            <w:r w:rsidRPr="005C52AC">
              <w:rPr>
                <w:sz w:val="28"/>
                <w:szCs w:val="28"/>
              </w:rPr>
              <w:t>☐ Forward / reverse travel</w:t>
            </w:r>
          </w:p>
        </w:tc>
        <w:tc>
          <w:tcPr>
            <w:tcW w:w="972" w:type="dxa"/>
          </w:tcPr>
          <w:p w14:paraId="1C14127C" w14:textId="77777777" w:rsidR="001D13FF" w:rsidRPr="005C52AC" w:rsidRDefault="00DD307A">
            <w:pPr>
              <w:rPr>
                <w:sz w:val="28"/>
                <w:szCs w:val="28"/>
              </w:rPr>
            </w:pPr>
            <w:r w:rsidRPr="005C52AC">
              <w:rPr>
                <w:sz w:val="28"/>
                <w:szCs w:val="28"/>
              </w:rPr>
              <w:t>☐</w:t>
            </w:r>
          </w:p>
        </w:tc>
        <w:tc>
          <w:tcPr>
            <w:tcW w:w="2160" w:type="dxa"/>
          </w:tcPr>
          <w:p w14:paraId="4915CEC7" w14:textId="77777777" w:rsidR="001D13FF" w:rsidRPr="005C52AC" w:rsidRDefault="00DD307A">
            <w:pPr>
              <w:rPr>
                <w:sz w:val="28"/>
                <w:szCs w:val="28"/>
              </w:rPr>
            </w:pPr>
            <w:r w:rsidRPr="005C52AC">
              <w:rPr>
                <w:sz w:val="28"/>
                <w:szCs w:val="28"/>
              </w:rPr>
              <w:t>☐</w:t>
            </w:r>
          </w:p>
        </w:tc>
        <w:tc>
          <w:tcPr>
            <w:tcW w:w="2160" w:type="dxa"/>
          </w:tcPr>
          <w:p w14:paraId="64AA76D1" w14:textId="77777777" w:rsidR="001D13FF" w:rsidRPr="005C52AC" w:rsidRDefault="001D13FF">
            <w:pPr>
              <w:rPr>
                <w:sz w:val="28"/>
                <w:szCs w:val="28"/>
              </w:rPr>
            </w:pPr>
          </w:p>
        </w:tc>
      </w:tr>
      <w:tr w:rsidR="001D13FF" w:rsidRPr="005C52AC" w14:paraId="1983F06A" w14:textId="77777777" w:rsidTr="00491A74">
        <w:tc>
          <w:tcPr>
            <w:tcW w:w="3348" w:type="dxa"/>
          </w:tcPr>
          <w:p w14:paraId="779D5E13" w14:textId="77777777" w:rsidR="001D13FF" w:rsidRPr="005C52AC" w:rsidRDefault="00DD307A">
            <w:pPr>
              <w:rPr>
                <w:sz w:val="28"/>
                <w:szCs w:val="28"/>
              </w:rPr>
            </w:pPr>
            <w:r w:rsidRPr="005C52AC">
              <w:rPr>
                <w:sz w:val="28"/>
                <w:szCs w:val="28"/>
              </w:rPr>
              <w:t>☐ Steering / swing</w:t>
            </w:r>
          </w:p>
        </w:tc>
        <w:tc>
          <w:tcPr>
            <w:tcW w:w="972" w:type="dxa"/>
          </w:tcPr>
          <w:p w14:paraId="6B2F07CB" w14:textId="77777777" w:rsidR="001D13FF" w:rsidRPr="005C52AC" w:rsidRDefault="00DD307A">
            <w:pPr>
              <w:rPr>
                <w:sz w:val="28"/>
                <w:szCs w:val="28"/>
              </w:rPr>
            </w:pPr>
            <w:r w:rsidRPr="005C52AC">
              <w:rPr>
                <w:sz w:val="28"/>
                <w:szCs w:val="28"/>
              </w:rPr>
              <w:t>☐</w:t>
            </w:r>
          </w:p>
        </w:tc>
        <w:tc>
          <w:tcPr>
            <w:tcW w:w="2160" w:type="dxa"/>
          </w:tcPr>
          <w:p w14:paraId="064AF18F" w14:textId="77777777" w:rsidR="001D13FF" w:rsidRPr="005C52AC" w:rsidRDefault="00DD307A">
            <w:pPr>
              <w:rPr>
                <w:sz w:val="28"/>
                <w:szCs w:val="28"/>
              </w:rPr>
            </w:pPr>
            <w:r w:rsidRPr="005C52AC">
              <w:rPr>
                <w:sz w:val="28"/>
                <w:szCs w:val="28"/>
              </w:rPr>
              <w:t>☐</w:t>
            </w:r>
          </w:p>
        </w:tc>
        <w:tc>
          <w:tcPr>
            <w:tcW w:w="2160" w:type="dxa"/>
          </w:tcPr>
          <w:p w14:paraId="0421A357" w14:textId="77777777" w:rsidR="001D13FF" w:rsidRPr="005C52AC" w:rsidRDefault="001D13FF">
            <w:pPr>
              <w:rPr>
                <w:sz w:val="28"/>
                <w:szCs w:val="28"/>
              </w:rPr>
            </w:pPr>
          </w:p>
        </w:tc>
      </w:tr>
      <w:tr w:rsidR="001D13FF" w:rsidRPr="005C52AC" w14:paraId="43778A2E" w14:textId="77777777" w:rsidTr="00491A74">
        <w:tc>
          <w:tcPr>
            <w:tcW w:w="3348" w:type="dxa"/>
          </w:tcPr>
          <w:p w14:paraId="75AAC1A2" w14:textId="77777777" w:rsidR="001D13FF" w:rsidRPr="005C52AC" w:rsidRDefault="00DD307A">
            <w:pPr>
              <w:rPr>
                <w:sz w:val="28"/>
                <w:szCs w:val="28"/>
              </w:rPr>
            </w:pPr>
            <w:r w:rsidRPr="005C52AC">
              <w:rPr>
                <w:sz w:val="28"/>
                <w:szCs w:val="28"/>
              </w:rPr>
              <w:t>☐ Boom operation</w:t>
            </w:r>
          </w:p>
        </w:tc>
        <w:tc>
          <w:tcPr>
            <w:tcW w:w="972" w:type="dxa"/>
          </w:tcPr>
          <w:p w14:paraId="32D36DB9" w14:textId="77777777" w:rsidR="001D13FF" w:rsidRPr="005C52AC" w:rsidRDefault="00DD307A">
            <w:pPr>
              <w:rPr>
                <w:sz w:val="28"/>
                <w:szCs w:val="28"/>
              </w:rPr>
            </w:pPr>
            <w:r w:rsidRPr="005C52AC">
              <w:rPr>
                <w:sz w:val="28"/>
                <w:szCs w:val="28"/>
              </w:rPr>
              <w:t>☐</w:t>
            </w:r>
          </w:p>
        </w:tc>
        <w:tc>
          <w:tcPr>
            <w:tcW w:w="2160" w:type="dxa"/>
          </w:tcPr>
          <w:p w14:paraId="74250E12" w14:textId="77777777" w:rsidR="001D13FF" w:rsidRPr="005C52AC" w:rsidRDefault="00DD307A">
            <w:pPr>
              <w:rPr>
                <w:sz w:val="28"/>
                <w:szCs w:val="28"/>
              </w:rPr>
            </w:pPr>
            <w:r w:rsidRPr="005C52AC">
              <w:rPr>
                <w:sz w:val="28"/>
                <w:szCs w:val="28"/>
              </w:rPr>
              <w:t>☐</w:t>
            </w:r>
          </w:p>
        </w:tc>
        <w:tc>
          <w:tcPr>
            <w:tcW w:w="2160" w:type="dxa"/>
          </w:tcPr>
          <w:p w14:paraId="4C99CDC3" w14:textId="77777777" w:rsidR="001D13FF" w:rsidRPr="005C52AC" w:rsidRDefault="001D13FF">
            <w:pPr>
              <w:rPr>
                <w:sz w:val="28"/>
                <w:szCs w:val="28"/>
              </w:rPr>
            </w:pPr>
          </w:p>
        </w:tc>
      </w:tr>
      <w:tr w:rsidR="001D13FF" w:rsidRPr="005C52AC" w14:paraId="13E2D2F7" w14:textId="77777777" w:rsidTr="00491A74">
        <w:tc>
          <w:tcPr>
            <w:tcW w:w="3348" w:type="dxa"/>
          </w:tcPr>
          <w:p w14:paraId="5BFCE678" w14:textId="77777777" w:rsidR="001D13FF" w:rsidRPr="005C52AC" w:rsidRDefault="00DD307A">
            <w:pPr>
              <w:rPr>
                <w:sz w:val="28"/>
                <w:szCs w:val="28"/>
              </w:rPr>
            </w:pPr>
            <w:r w:rsidRPr="005C52AC">
              <w:rPr>
                <w:sz w:val="28"/>
                <w:szCs w:val="28"/>
              </w:rPr>
              <w:t>☐ Arm operation</w:t>
            </w:r>
          </w:p>
        </w:tc>
        <w:tc>
          <w:tcPr>
            <w:tcW w:w="972" w:type="dxa"/>
          </w:tcPr>
          <w:p w14:paraId="102268AE" w14:textId="77777777" w:rsidR="001D13FF" w:rsidRPr="005C52AC" w:rsidRDefault="00DD307A">
            <w:pPr>
              <w:rPr>
                <w:sz w:val="28"/>
                <w:szCs w:val="28"/>
              </w:rPr>
            </w:pPr>
            <w:r w:rsidRPr="005C52AC">
              <w:rPr>
                <w:sz w:val="28"/>
                <w:szCs w:val="28"/>
              </w:rPr>
              <w:t>☐</w:t>
            </w:r>
          </w:p>
        </w:tc>
        <w:tc>
          <w:tcPr>
            <w:tcW w:w="2160" w:type="dxa"/>
          </w:tcPr>
          <w:p w14:paraId="1316A1F2" w14:textId="77777777" w:rsidR="001D13FF" w:rsidRPr="005C52AC" w:rsidRDefault="00DD307A">
            <w:pPr>
              <w:rPr>
                <w:sz w:val="28"/>
                <w:szCs w:val="28"/>
              </w:rPr>
            </w:pPr>
            <w:r w:rsidRPr="005C52AC">
              <w:rPr>
                <w:sz w:val="28"/>
                <w:szCs w:val="28"/>
              </w:rPr>
              <w:t>☐</w:t>
            </w:r>
          </w:p>
        </w:tc>
        <w:tc>
          <w:tcPr>
            <w:tcW w:w="2160" w:type="dxa"/>
          </w:tcPr>
          <w:p w14:paraId="664F865F" w14:textId="77777777" w:rsidR="001D13FF" w:rsidRPr="005C52AC" w:rsidRDefault="001D13FF">
            <w:pPr>
              <w:rPr>
                <w:sz w:val="28"/>
                <w:szCs w:val="28"/>
              </w:rPr>
            </w:pPr>
          </w:p>
        </w:tc>
      </w:tr>
      <w:tr w:rsidR="001D13FF" w:rsidRPr="005C52AC" w14:paraId="438ECB3B" w14:textId="77777777" w:rsidTr="00491A74">
        <w:tc>
          <w:tcPr>
            <w:tcW w:w="3348" w:type="dxa"/>
          </w:tcPr>
          <w:p w14:paraId="7FC40925" w14:textId="77777777" w:rsidR="001D13FF" w:rsidRPr="005C52AC" w:rsidRDefault="00DD307A">
            <w:pPr>
              <w:rPr>
                <w:sz w:val="28"/>
                <w:szCs w:val="28"/>
              </w:rPr>
            </w:pPr>
            <w:r w:rsidRPr="005C52AC">
              <w:rPr>
                <w:sz w:val="28"/>
                <w:szCs w:val="28"/>
              </w:rPr>
              <w:t>☐ Bucket operation</w:t>
            </w:r>
          </w:p>
        </w:tc>
        <w:tc>
          <w:tcPr>
            <w:tcW w:w="972" w:type="dxa"/>
          </w:tcPr>
          <w:p w14:paraId="1E9FD238" w14:textId="77777777" w:rsidR="001D13FF" w:rsidRPr="005C52AC" w:rsidRDefault="00DD307A">
            <w:pPr>
              <w:rPr>
                <w:sz w:val="28"/>
                <w:szCs w:val="28"/>
              </w:rPr>
            </w:pPr>
            <w:r w:rsidRPr="005C52AC">
              <w:rPr>
                <w:sz w:val="28"/>
                <w:szCs w:val="28"/>
              </w:rPr>
              <w:t>☐</w:t>
            </w:r>
          </w:p>
        </w:tc>
        <w:tc>
          <w:tcPr>
            <w:tcW w:w="2160" w:type="dxa"/>
          </w:tcPr>
          <w:p w14:paraId="745078E5" w14:textId="77777777" w:rsidR="001D13FF" w:rsidRPr="005C52AC" w:rsidRDefault="00DD307A">
            <w:pPr>
              <w:rPr>
                <w:sz w:val="28"/>
                <w:szCs w:val="28"/>
              </w:rPr>
            </w:pPr>
            <w:r w:rsidRPr="005C52AC">
              <w:rPr>
                <w:sz w:val="28"/>
                <w:szCs w:val="28"/>
              </w:rPr>
              <w:t>☐</w:t>
            </w:r>
          </w:p>
        </w:tc>
        <w:tc>
          <w:tcPr>
            <w:tcW w:w="2160" w:type="dxa"/>
          </w:tcPr>
          <w:p w14:paraId="4E3ADF21" w14:textId="77777777" w:rsidR="001D13FF" w:rsidRPr="005C52AC" w:rsidRDefault="001D13FF">
            <w:pPr>
              <w:rPr>
                <w:sz w:val="28"/>
                <w:szCs w:val="28"/>
              </w:rPr>
            </w:pPr>
          </w:p>
        </w:tc>
      </w:tr>
      <w:tr w:rsidR="001D13FF" w:rsidRPr="005C52AC" w14:paraId="1D6093C3" w14:textId="77777777" w:rsidTr="00491A74">
        <w:tc>
          <w:tcPr>
            <w:tcW w:w="3348" w:type="dxa"/>
          </w:tcPr>
          <w:p w14:paraId="581772E5" w14:textId="77777777" w:rsidR="001D13FF" w:rsidRPr="005C52AC" w:rsidRDefault="00DD307A">
            <w:pPr>
              <w:rPr>
                <w:sz w:val="28"/>
                <w:szCs w:val="28"/>
              </w:rPr>
            </w:pPr>
            <w:r w:rsidRPr="005C52AC">
              <w:rPr>
                <w:sz w:val="28"/>
                <w:szCs w:val="28"/>
              </w:rPr>
              <w:t>☐ Dozer blade raise/lower</w:t>
            </w:r>
          </w:p>
        </w:tc>
        <w:tc>
          <w:tcPr>
            <w:tcW w:w="972" w:type="dxa"/>
          </w:tcPr>
          <w:p w14:paraId="169F9A94" w14:textId="77777777" w:rsidR="001D13FF" w:rsidRPr="005C52AC" w:rsidRDefault="00DD307A">
            <w:pPr>
              <w:rPr>
                <w:sz w:val="28"/>
                <w:szCs w:val="28"/>
              </w:rPr>
            </w:pPr>
            <w:r w:rsidRPr="005C52AC">
              <w:rPr>
                <w:sz w:val="28"/>
                <w:szCs w:val="28"/>
              </w:rPr>
              <w:t>☐</w:t>
            </w:r>
          </w:p>
        </w:tc>
        <w:tc>
          <w:tcPr>
            <w:tcW w:w="2160" w:type="dxa"/>
          </w:tcPr>
          <w:p w14:paraId="03F9DC03" w14:textId="77777777" w:rsidR="001D13FF" w:rsidRPr="005C52AC" w:rsidRDefault="00DD307A">
            <w:pPr>
              <w:rPr>
                <w:sz w:val="28"/>
                <w:szCs w:val="28"/>
              </w:rPr>
            </w:pPr>
            <w:r w:rsidRPr="005C52AC">
              <w:rPr>
                <w:sz w:val="28"/>
                <w:szCs w:val="28"/>
              </w:rPr>
              <w:t>☐</w:t>
            </w:r>
          </w:p>
        </w:tc>
        <w:tc>
          <w:tcPr>
            <w:tcW w:w="2160" w:type="dxa"/>
          </w:tcPr>
          <w:p w14:paraId="237A1411" w14:textId="77777777" w:rsidR="001D13FF" w:rsidRPr="005C52AC" w:rsidRDefault="001D13FF">
            <w:pPr>
              <w:rPr>
                <w:sz w:val="28"/>
                <w:szCs w:val="28"/>
              </w:rPr>
            </w:pPr>
          </w:p>
        </w:tc>
      </w:tr>
      <w:tr w:rsidR="001D13FF" w:rsidRPr="005C52AC" w14:paraId="20C8ABA6" w14:textId="77777777" w:rsidTr="00491A74">
        <w:tc>
          <w:tcPr>
            <w:tcW w:w="3348" w:type="dxa"/>
          </w:tcPr>
          <w:p w14:paraId="1D11738A" w14:textId="77777777" w:rsidR="001D13FF" w:rsidRPr="005C52AC" w:rsidRDefault="00DD307A">
            <w:pPr>
              <w:rPr>
                <w:sz w:val="28"/>
                <w:szCs w:val="28"/>
              </w:rPr>
            </w:pPr>
            <w:r w:rsidRPr="005C52AC">
              <w:rPr>
                <w:sz w:val="28"/>
                <w:szCs w:val="28"/>
              </w:rPr>
              <w:t>☐ Hydraulic breaker operation</w:t>
            </w:r>
          </w:p>
        </w:tc>
        <w:tc>
          <w:tcPr>
            <w:tcW w:w="972" w:type="dxa"/>
          </w:tcPr>
          <w:p w14:paraId="418A247D" w14:textId="77777777" w:rsidR="001D13FF" w:rsidRPr="005C52AC" w:rsidRDefault="00DD307A">
            <w:pPr>
              <w:rPr>
                <w:sz w:val="28"/>
                <w:szCs w:val="28"/>
              </w:rPr>
            </w:pPr>
            <w:r w:rsidRPr="005C52AC">
              <w:rPr>
                <w:sz w:val="28"/>
                <w:szCs w:val="28"/>
              </w:rPr>
              <w:t>☐</w:t>
            </w:r>
          </w:p>
        </w:tc>
        <w:tc>
          <w:tcPr>
            <w:tcW w:w="2160" w:type="dxa"/>
          </w:tcPr>
          <w:p w14:paraId="6BA6A174" w14:textId="77777777" w:rsidR="001D13FF" w:rsidRPr="005C52AC" w:rsidRDefault="00DD307A">
            <w:pPr>
              <w:rPr>
                <w:sz w:val="28"/>
                <w:szCs w:val="28"/>
              </w:rPr>
            </w:pPr>
            <w:r w:rsidRPr="005C52AC">
              <w:rPr>
                <w:sz w:val="28"/>
                <w:szCs w:val="28"/>
              </w:rPr>
              <w:t>☐</w:t>
            </w:r>
          </w:p>
        </w:tc>
        <w:tc>
          <w:tcPr>
            <w:tcW w:w="2160" w:type="dxa"/>
          </w:tcPr>
          <w:p w14:paraId="728CDB5E" w14:textId="77777777" w:rsidR="001D13FF" w:rsidRPr="005C52AC" w:rsidRDefault="001D13FF">
            <w:pPr>
              <w:rPr>
                <w:sz w:val="28"/>
                <w:szCs w:val="28"/>
              </w:rPr>
            </w:pPr>
          </w:p>
        </w:tc>
      </w:tr>
      <w:tr w:rsidR="001D13FF" w:rsidRPr="005C52AC" w14:paraId="15E5ECD6" w14:textId="77777777" w:rsidTr="00491A74">
        <w:tc>
          <w:tcPr>
            <w:tcW w:w="3348" w:type="dxa"/>
          </w:tcPr>
          <w:p w14:paraId="4D6DB494" w14:textId="77777777" w:rsidR="001D13FF" w:rsidRPr="005C52AC" w:rsidRDefault="00DD307A">
            <w:pPr>
              <w:rPr>
                <w:sz w:val="28"/>
                <w:szCs w:val="28"/>
              </w:rPr>
            </w:pPr>
            <w:r w:rsidRPr="005C52AC">
              <w:rPr>
                <w:sz w:val="28"/>
                <w:szCs w:val="28"/>
              </w:rPr>
              <w:t>☐ Safety devices</w:t>
            </w:r>
          </w:p>
        </w:tc>
        <w:tc>
          <w:tcPr>
            <w:tcW w:w="972" w:type="dxa"/>
          </w:tcPr>
          <w:p w14:paraId="04B5713A" w14:textId="77777777" w:rsidR="001D13FF" w:rsidRPr="005C52AC" w:rsidRDefault="00DD307A">
            <w:pPr>
              <w:rPr>
                <w:sz w:val="28"/>
                <w:szCs w:val="28"/>
              </w:rPr>
            </w:pPr>
            <w:r w:rsidRPr="005C52AC">
              <w:rPr>
                <w:sz w:val="28"/>
                <w:szCs w:val="28"/>
              </w:rPr>
              <w:t>☐</w:t>
            </w:r>
          </w:p>
        </w:tc>
        <w:tc>
          <w:tcPr>
            <w:tcW w:w="2160" w:type="dxa"/>
          </w:tcPr>
          <w:p w14:paraId="3FC58148" w14:textId="77777777" w:rsidR="001D13FF" w:rsidRPr="005C52AC" w:rsidRDefault="00DD307A">
            <w:pPr>
              <w:rPr>
                <w:sz w:val="28"/>
                <w:szCs w:val="28"/>
              </w:rPr>
            </w:pPr>
            <w:r w:rsidRPr="005C52AC">
              <w:rPr>
                <w:sz w:val="28"/>
                <w:szCs w:val="28"/>
              </w:rPr>
              <w:t>☐</w:t>
            </w:r>
          </w:p>
        </w:tc>
        <w:tc>
          <w:tcPr>
            <w:tcW w:w="2160" w:type="dxa"/>
          </w:tcPr>
          <w:p w14:paraId="16FD7E60" w14:textId="77777777" w:rsidR="001D13FF" w:rsidRPr="005C52AC" w:rsidRDefault="001D13FF">
            <w:pPr>
              <w:rPr>
                <w:sz w:val="28"/>
                <w:szCs w:val="28"/>
              </w:rPr>
            </w:pPr>
          </w:p>
        </w:tc>
      </w:tr>
      <w:tr w:rsidR="001D13FF" w:rsidRPr="005C52AC" w14:paraId="48088BBE" w14:textId="77777777" w:rsidTr="00491A74">
        <w:tc>
          <w:tcPr>
            <w:tcW w:w="3348" w:type="dxa"/>
          </w:tcPr>
          <w:p w14:paraId="30BB9DEB" w14:textId="77777777" w:rsidR="001D13FF" w:rsidRPr="005C52AC" w:rsidRDefault="00DD307A">
            <w:pPr>
              <w:rPr>
                <w:sz w:val="28"/>
                <w:szCs w:val="28"/>
              </w:rPr>
            </w:pPr>
            <w:r w:rsidRPr="005C52AC">
              <w:rPr>
                <w:sz w:val="28"/>
                <w:szCs w:val="28"/>
              </w:rPr>
              <w:t>☐ No abnormal leaks/noise</w:t>
            </w:r>
          </w:p>
        </w:tc>
        <w:tc>
          <w:tcPr>
            <w:tcW w:w="972" w:type="dxa"/>
          </w:tcPr>
          <w:p w14:paraId="28A6017C" w14:textId="77777777" w:rsidR="001D13FF" w:rsidRPr="005C52AC" w:rsidRDefault="00DD307A">
            <w:pPr>
              <w:rPr>
                <w:sz w:val="28"/>
                <w:szCs w:val="28"/>
              </w:rPr>
            </w:pPr>
            <w:r w:rsidRPr="005C52AC">
              <w:rPr>
                <w:sz w:val="28"/>
                <w:szCs w:val="28"/>
              </w:rPr>
              <w:t>☐</w:t>
            </w:r>
          </w:p>
        </w:tc>
        <w:tc>
          <w:tcPr>
            <w:tcW w:w="2160" w:type="dxa"/>
          </w:tcPr>
          <w:p w14:paraId="0393C5F8" w14:textId="77777777" w:rsidR="001D13FF" w:rsidRPr="005C52AC" w:rsidRDefault="00DD307A">
            <w:pPr>
              <w:rPr>
                <w:sz w:val="28"/>
                <w:szCs w:val="28"/>
              </w:rPr>
            </w:pPr>
            <w:r w:rsidRPr="005C52AC">
              <w:rPr>
                <w:sz w:val="28"/>
                <w:szCs w:val="28"/>
              </w:rPr>
              <w:t>☐</w:t>
            </w:r>
          </w:p>
        </w:tc>
        <w:tc>
          <w:tcPr>
            <w:tcW w:w="2160" w:type="dxa"/>
          </w:tcPr>
          <w:p w14:paraId="571E7F5A" w14:textId="77777777" w:rsidR="001D13FF" w:rsidRPr="005C52AC" w:rsidRDefault="001D13FF">
            <w:pPr>
              <w:rPr>
                <w:sz w:val="28"/>
                <w:szCs w:val="28"/>
              </w:rPr>
            </w:pPr>
          </w:p>
        </w:tc>
      </w:tr>
    </w:tbl>
    <w:p w14:paraId="0AE5CF05" w14:textId="77777777" w:rsidR="001D13FF" w:rsidRPr="005C52AC" w:rsidRDefault="00DD307A">
      <w:pPr>
        <w:pStyle w:val="Heading3"/>
        <w:rPr>
          <w:color w:val="auto"/>
          <w:sz w:val="28"/>
          <w:szCs w:val="28"/>
        </w:rPr>
      </w:pPr>
      <w:r w:rsidRPr="005C52AC">
        <w:rPr>
          <w:color w:val="auto"/>
          <w:sz w:val="28"/>
          <w:szCs w:val="28"/>
        </w:rPr>
        <w:t>Section 3 – Photographic Record</w:t>
      </w:r>
    </w:p>
    <w:p w14:paraId="2D43A1DF" w14:textId="77777777" w:rsidR="001D13FF" w:rsidRPr="005C52AC" w:rsidRDefault="00DD307A">
      <w:pPr>
        <w:rPr>
          <w:sz w:val="28"/>
          <w:szCs w:val="28"/>
        </w:rPr>
      </w:pPr>
      <w:r w:rsidRPr="005C52AC">
        <w:rPr>
          <w:sz w:val="28"/>
          <w:szCs w:val="28"/>
        </w:rPr>
        <w:t>Photo Ref. | Description</w:t>
      </w:r>
      <w:r w:rsidRPr="005C52AC">
        <w:rPr>
          <w:sz w:val="28"/>
          <w:szCs w:val="28"/>
        </w:rPr>
        <w:br/>
        <w:t>______________________________________________</w:t>
      </w:r>
    </w:p>
    <w:p w14:paraId="16A5C48D" w14:textId="77777777" w:rsidR="001D13FF" w:rsidRPr="005C52AC" w:rsidRDefault="00DD307A">
      <w:pPr>
        <w:pStyle w:val="Heading3"/>
        <w:rPr>
          <w:color w:val="auto"/>
          <w:sz w:val="28"/>
          <w:szCs w:val="28"/>
        </w:rPr>
      </w:pPr>
      <w:r w:rsidRPr="005C52AC">
        <w:rPr>
          <w:color w:val="auto"/>
          <w:sz w:val="28"/>
          <w:szCs w:val="28"/>
        </w:rPr>
        <w:t>Section 4 – Deficiencies / Corrective Actions</w:t>
      </w:r>
    </w:p>
    <w:p w14:paraId="70721535" w14:textId="77777777" w:rsidR="001D13FF" w:rsidRPr="005C52AC" w:rsidRDefault="00DD307A">
      <w:pPr>
        <w:rPr>
          <w:sz w:val="28"/>
          <w:szCs w:val="28"/>
        </w:rPr>
      </w:pPr>
      <w:r w:rsidRPr="005C52AC">
        <w:rPr>
          <w:sz w:val="28"/>
          <w:szCs w:val="28"/>
        </w:rPr>
        <w:t>________________________________________________________</w:t>
      </w:r>
      <w:r w:rsidRPr="005C52AC">
        <w:rPr>
          <w:sz w:val="28"/>
          <w:szCs w:val="28"/>
        </w:rPr>
        <w:br/>
      </w:r>
      <w:r w:rsidRPr="005C52AC">
        <w:rPr>
          <w:sz w:val="28"/>
          <w:szCs w:val="28"/>
        </w:rPr>
        <w:br/>
        <w:t>________________________________________________________</w:t>
      </w:r>
    </w:p>
    <w:p w14:paraId="63A4971A" w14:textId="77777777" w:rsidR="001D13FF" w:rsidRPr="005C52AC" w:rsidRDefault="00DD307A">
      <w:pPr>
        <w:pStyle w:val="Heading3"/>
        <w:rPr>
          <w:color w:val="auto"/>
          <w:sz w:val="28"/>
          <w:szCs w:val="28"/>
        </w:rPr>
      </w:pPr>
      <w:r w:rsidRPr="005C52AC">
        <w:rPr>
          <w:color w:val="auto"/>
          <w:sz w:val="28"/>
          <w:szCs w:val="28"/>
        </w:rPr>
        <w:lastRenderedPageBreak/>
        <w:t>Section 5 – Acceptance Recommendation</w:t>
      </w:r>
    </w:p>
    <w:p w14:paraId="3C459C3C" w14:textId="77777777" w:rsidR="001D13FF" w:rsidRPr="005C52AC" w:rsidRDefault="00DD307A">
      <w:pPr>
        <w:rPr>
          <w:sz w:val="28"/>
          <w:szCs w:val="28"/>
        </w:rPr>
      </w:pPr>
      <w:r w:rsidRPr="005C52AC">
        <w:rPr>
          <w:sz w:val="28"/>
          <w:szCs w:val="28"/>
        </w:rPr>
        <w:t>☐ Accepted</w:t>
      </w:r>
      <w:r w:rsidRPr="005C52AC">
        <w:rPr>
          <w:sz w:val="28"/>
          <w:szCs w:val="28"/>
        </w:rPr>
        <w:br/>
        <w:t>☐ Accepted subject to correction of minor deficiencies</w:t>
      </w:r>
      <w:r w:rsidRPr="005C52AC">
        <w:rPr>
          <w:sz w:val="28"/>
          <w:szCs w:val="28"/>
        </w:rPr>
        <w:br/>
        <w:t>☐ Not accepted</w:t>
      </w:r>
    </w:p>
    <w:p w14:paraId="558770D4" w14:textId="77777777" w:rsidR="001D13FF" w:rsidRPr="005C52AC" w:rsidRDefault="00DD307A">
      <w:pPr>
        <w:pStyle w:val="Heading3"/>
        <w:rPr>
          <w:color w:val="auto"/>
          <w:sz w:val="28"/>
          <w:szCs w:val="28"/>
        </w:rPr>
      </w:pPr>
      <w:r w:rsidRPr="005C52AC">
        <w:rPr>
          <w:color w:val="auto"/>
          <w:sz w:val="28"/>
          <w:szCs w:val="28"/>
        </w:rPr>
        <w:t>Section 6 – Signatures</w:t>
      </w:r>
    </w:p>
    <w:tbl>
      <w:tblPr>
        <w:tblStyle w:val="TableGrid"/>
        <w:tblW w:w="0" w:type="auto"/>
        <w:tblLook w:val="04A0" w:firstRow="1" w:lastRow="0" w:firstColumn="1" w:lastColumn="0" w:noHBand="0" w:noVBand="1"/>
      </w:tblPr>
      <w:tblGrid>
        <w:gridCol w:w="2160"/>
        <w:gridCol w:w="2160"/>
        <w:gridCol w:w="2160"/>
        <w:gridCol w:w="2160"/>
      </w:tblGrid>
      <w:tr w:rsidR="001D13FF" w:rsidRPr="005C52AC" w14:paraId="7002ED63" w14:textId="77777777">
        <w:tc>
          <w:tcPr>
            <w:tcW w:w="2160" w:type="dxa"/>
          </w:tcPr>
          <w:p w14:paraId="48005659" w14:textId="77777777" w:rsidR="001D13FF" w:rsidRPr="005C52AC" w:rsidRDefault="00DD307A">
            <w:pPr>
              <w:rPr>
                <w:sz w:val="28"/>
                <w:szCs w:val="28"/>
              </w:rPr>
            </w:pPr>
            <w:r w:rsidRPr="005C52AC">
              <w:rPr>
                <w:sz w:val="28"/>
                <w:szCs w:val="28"/>
              </w:rPr>
              <w:t>Contractor</w:t>
            </w:r>
          </w:p>
        </w:tc>
        <w:tc>
          <w:tcPr>
            <w:tcW w:w="2160" w:type="dxa"/>
          </w:tcPr>
          <w:p w14:paraId="4FFD6C4C" w14:textId="77777777" w:rsidR="001D13FF" w:rsidRPr="005C52AC" w:rsidRDefault="00DD307A">
            <w:pPr>
              <w:rPr>
                <w:sz w:val="28"/>
                <w:szCs w:val="28"/>
              </w:rPr>
            </w:pPr>
            <w:r w:rsidRPr="005C52AC">
              <w:rPr>
                <w:sz w:val="28"/>
                <w:szCs w:val="28"/>
              </w:rPr>
              <w:t>Chairperson</w:t>
            </w:r>
          </w:p>
        </w:tc>
        <w:tc>
          <w:tcPr>
            <w:tcW w:w="2160" w:type="dxa"/>
          </w:tcPr>
          <w:p w14:paraId="483082E4" w14:textId="77777777" w:rsidR="001D13FF" w:rsidRPr="005C52AC" w:rsidRDefault="00DD307A">
            <w:pPr>
              <w:rPr>
                <w:sz w:val="28"/>
                <w:szCs w:val="28"/>
              </w:rPr>
            </w:pPr>
            <w:r w:rsidRPr="005C52AC">
              <w:rPr>
                <w:sz w:val="28"/>
                <w:szCs w:val="28"/>
              </w:rPr>
              <w:t>Commission Member</w:t>
            </w:r>
          </w:p>
        </w:tc>
        <w:tc>
          <w:tcPr>
            <w:tcW w:w="2160" w:type="dxa"/>
          </w:tcPr>
          <w:p w14:paraId="081A3228" w14:textId="77777777" w:rsidR="001D13FF" w:rsidRPr="005C52AC" w:rsidRDefault="00DD307A">
            <w:pPr>
              <w:rPr>
                <w:sz w:val="28"/>
                <w:szCs w:val="28"/>
              </w:rPr>
            </w:pPr>
            <w:r w:rsidRPr="005C52AC">
              <w:rPr>
                <w:sz w:val="28"/>
                <w:szCs w:val="28"/>
              </w:rPr>
              <w:t>Technical Expert</w:t>
            </w:r>
          </w:p>
        </w:tc>
      </w:tr>
      <w:tr w:rsidR="001D13FF" w:rsidRPr="005C52AC" w14:paraId="58345D8E" w14:textId="77777777">
        <w:tc>
          <w:tcPr>
            <w:tcW w:w="2160" w:type="dxa"/>
          </w:tcPr>
          <w:p w14:paraId="06175B02" w14:textId="77777777" w:rsidR="00491A74" w:rsidRPr="005C52AC" w:rsidRDefault="00DD307A">
            <w:pPr>
              <w:rPr>
                <w:sz w:val="28"/>
                <w:szCs w:val="28"/>
              </w:rPr>
            </w:pPr>
            <w:r w:rsidRPr="005C52AC">
              <w:rPr>
                <w:sz w:val="28"/>
                <w:szCs w:val="28"/>
              </w:rPr>
              <w:t>Name:</w:t>
            </w:r>
          </w:p>
          <w:p w14:paraId="47D1B562" w14:textId="77777777" w:rsidR="00491A74" w:rsidRPr="005C52AC" w:rsidRDefault="00DD307A">
            <w:pPr>
              <w:rPr>
                <w:sz w:val="28"/>
                <w:szCs w:val="28"/>
              </w:rPr>
            </w:pPr>
            <w:r w:rsidRPr="005C52AC">
              <w:rPr>
                <w:sz w:val="28"/>
                <w:szCs w:val="28"/>
              </w:rPr>
              <w:br/>
              <w:t>Signature:</w:t>
            </w:r>
          </w:p>
          <w:p w14:paraId="3B59EC65" w14:textId="490B0BD5" w:rsidR="001D13FF" w:rsidRPr="005C52AC" w:rsidRDefault="00DD307A">
            <w:pPr>
              <w:rPr>
                <w:sz w:val="28"/>
                <w:szCs w:val="28"/>
              </w:rPr>
            </w:pPr>
            <w:r w:rsidRPr="005C52AC">
              <w:rPr>
                <w:sz w:val="28"/>
                <w:szCs w:val="28"/>
              </w:rPr>
              <w:br/>
              <w:t>Date:</w:t>
            </w:r>
          </w:p>
        </w:tc>
        <w:tc>
          <w:tcPr>
            <w:tcW w:w="2160" w:type="dxa"/>
          </w:tcPr>
          <w:p w14:paraId="6B21755A" w14:textId="77777777" w:rsidR="00491A74" w:rsidRPr="005C52AC" w:rsidRDefault="00DD307A">
            <w:pPr>
              <w:rPr>
                <w:sz w:val="28"/>
                <w:szCs w:val="28"/>
              </w:rPr>
            </w:pPr>
            <w:r w:rsidRPr="005C52AC">
              <w:rPr>
                <w:sz w:val="28"/>
                <w:szCs w:val="28"/>
              </w:rPr>
              <w:t>Name:</w:t>
            </w:r>
          </w:p>
          <w:p w14:paraId="4AB70E7E" w14:textId="6BB3C88B" w:rsidR="00491A74" w:rsidRPr="005C52AC" w:rsidRDefault="00DD307A">
            <w:pPr>
              <w:rPr>
                <w:sz w:val="28"/>
                <w:szCs w:val="28"/>
              </w:rPr>
            </w:pPr>
            <w:r w:rsidRPr="005C52AC">
              <w:rPr>
                <w:sz w:val="28"/>
                <w:szCs w:val="28"/>
              </w:rPr>
              <w:br/>
              <w:t>Signature:</w:t>
            </w:r>
          </w:p>
          <w:p w14:paraId="03CEBB3B" w14:textId="5328439F" w:rsidR="001D13FF" w:rsidRPr="005C52AC" w:rsidRDefault="00DD307A">
            <w:pPr>
              <w:rPr>
                <w:sz w:val="28"/>
                <w:szCs w:val="28"/>
              </w:rPr>
            </w:pPr>
            <w:r w:rsidRPr="005C52AC">
              <w:rPr>
                <w:sz w:val="28"/>
                <w:szCs w:val="28"/>
              </w:rPr>
              <w:br/>
              <w:t>Date:</w:t>
            </w:r>
          </w:p>
        </w:tc>
        <w:tc>
          <w:tcPr>
            <w:tcW w:w="2160" w:type="dxa"/>
          </w:tcPr>
          <w:p w14:paraId="7DCAF313" w14:textId="77777777" w:rsidR="00491A74" w:rsidRPr="005C52AC" w:rsidRDefault="00DD307A">
            <w:pPr>
              <w:rPr>
                <w:sz w:val="28"/>
                <w:szCs w:val="28"/>
              </w:rPr>
            </w:pPr>
            <w:r w:rsidRPr="005C52AC">
              <w:rPr>
                <w:sz w:val="28"/>
                <w:szCs w:val="28"/>
              </w:rPr>
              <w:t>Name:</w:t>
            </w:r>
          </w:p>
          <w:p w14:paraId="2FBA49B7" w14:textId="77777777" w:rsidR="00491A74" w:rsidRPr="005C52AC" w:rsidRDefault="00DD307A">
            <w:pPr>
              <w:rPr>
                <w:sz w:val="28"/>
                <w:szCs w:val="28"/>
              </w:rPr>
            </w:pPr>
            <w:r w:rsidRPr="005C52AC">
              <w:rPr>
                <w:sz w:val="28"/>
                <w:szCs w:val="28"/>
              </w:rPr>
              <w:br/>
              <w:t>Signature:</w:t>
            </w:r>
          </w:p>
          <w:p w14:paraId="2CF1866D" w14:textId="6DDC190F" w:rsidR="001D13FF" w:rsidRPr="005C52AC" w:rsidRDefault="00DD307A">
            <w:pPr>
              <w:rPr>
                <w:sz w:val="28"/>
                <w:szCs w:val="28"/>
              </w:rPr>
            </w:pPr>
            <w:r w:rsidRPr="005C52AC">
              <w:rPr>
                <w:sz w:val="28"/>
                <w:szCs w:val="28"/>
              </w:rPr>
              <w:br/>
              <w:t>Date:</w:t>
            </w:r>
          </w:p>
        </w:tc>
        <w:tc>
          <w:tcPr>
            <w:tcW w:w="2160" w:type="dxa"/>
          </w:tcPr>
          <w:p w14:paraId="6713CAD4" w14:textId="77777777" w:rsidR="00491A74" w:rsidRPr="005C52AC" w:rsidRDefault="00DD307A">
            <w:pPr>
              <w:rPr>
                <w:sz w:val="28"/>
                <w:szCs w:val="28"/>
              </w:rPr>
            </w:pPr>
            <w:r w:rsidRPr="005C52AC">
              <w:rPr>
                <w:sz w:val="28"/>
                <w:szCs w:val="28"/>
              </w:rPr>
              <w:t>Name:</w:t>
            </w:r>
          </w:p>
          <w:p w14:paraId="5F2668A6" w14:textId="77777777" w:rsidR="00491A74" w:rsidRPr="005C52AC" w:rsidRDefault="00DD307A">
            <w:pPr>
              <w:rPr>
                <w:sz w:val="28"/>
                <w:szCs w:val="28"/>
              </w:rPr>
            </w:pPr>
            <w:r w:rsidRPr="005C52AC">
              <w:rPr>
                <w:sz w:val="28"/>
                <w:szCs w:val="28"/>
              </w:rPr>
              <w:br/>
              <w:t>Signature:</w:t>
            </w:r>
          </w:p>
          <w:p w14:paraId="48BEBBB8" w14:textId="0FD7A6CB" w:rsidR="001D13FF" w:rsidRPr="005C52AC" w:rsidRDefault="00DD307A">
            <w:pPr>
              <w:rPr>
                <w:sz w:val="28"/>
                <w:szCs w:val="28"/>
              </w:rPr>
            </w:pPr>
            <w:r w:rsidRPr="005C52AC">
              <w:rPr>
                <w:sz w:val="28"/>
                <w:szCs w:val="28"/>
              </w:rPr>
              <w:br/>
              <w:t>Date:</w:t>
            </w:r>
          </w:p>
        </w:tc>
      </w:tr>
    </w:tbl>
    <w:p w14:paraId="6BF5F703" w14:textId="77777777" w:rsidR="001D13FF" w:rsidRPr="005C52AC" w:rsidRDefault="00DD307A">
      <w:pPr>
        <w:rPr>
          <w:sz w:val="28"/>
          <w:szCs w:val="28"/>
        </w:rPr>
      </w:pPr>
      <w:r w:rsidRPr="005C52AC">
        <w:rPr>
          <w:sz w:val="28"/>
          <w:szCs w:val="28"/>
        </w:rPr>
        <w:br w:type="page"/>
      </w:r>
    </w:p>
    <w:p w14:paraId="5612138B" w14:textId="77777777" w:rsidR="001D13FF" w:rsidRPr="005C52AC" w:rsidRDefault="00DD307A">
      <w:pPr>
        <w:pStyle w:val="Heading2"/>
        <w:jc w:val="center"/>
        <w:rPr>
          <w:color w:val="auto"/>
          <w:sz w:val="28"/>
          <w:szCs w:val="28"/>
        </w:rPr>
      </w:pPr>
      <w:r w:rsidRPr="005C52AC">
        <w:rPr>
          <w:color w:val="auto"/>
          <w:sz w:val="28"/>
          <w:szCs w:val="28"/>
        </w:rPr>
        <w:lastRenderedPageBreak/>
        <w:t>FORM D – TRAINING ATTENDANCE RECORD</w:t>
      </w:r>
    </w:p>
    <w:p w14:paraId="0E84933E" w14:textId="77777777" w:rsidR="001D13FF" w:rsidRPr="005C52AC" w:rsidRDefault="00DD307A">
      <w:pPr>
        <w:rPr>
          <w:sz w:val="24"/>
          <w:szCs w:val="24"/>
        </w:rPr>
      </w:pPr>
      <w:r w:rsidRPr="005C52AC">
        <w:rPr>
          <w:b/>
          <w:sz w:val="24"/>
          <w:szCs w:val="24"/>
        </w:rPr>
        <w:t xml:space="preserve">Purpose: </w:t>
      </w:r>
      <w:r w:rsidRPr="005C52AC">
        <w:rPr>
          <w:sz w:val="24"/>
          <w:szCs w:val="24"/>
        </w:rPr>
        <w:t>This record provides auditable evidence that the relevant acceptance stage has been completed in accordance with the Contract.</w:t>
      </w:r>
    </w:p>
    <w:p w14:paraId="0F11598A" w14:textId="77777777" w:rsidR="001D13FF" w:rsidRPr="005C52AC" w:rsidRDefault="00DD307A">
      <w:pPr>
        <w:pStyle w:val="Heading3"/>
        <w:rPr>
          <w:color w:val="auto"/>
          <w:sz w:val="24"/>
          <w:szCs w:val="24"/>
        </w:rPr>
      </w:pPr>
      <w:r w:rsidRPr="005C52AC">
        <w:rPr>
          <w:color w:val="auto"/>
          <w:sz w:val="24"/>
          <w:szCs w:val="24"/>
        </w:rPr>
        <w:t>Section 1 – Administrative Information</w:t>
      </w:r>
    </w:p>
    <w:tbl>
      <w:tblPr>
        <w:tblStyle w:val="TableGrid"/>
        <w:tblW w:w="0" w:type="auto"/>
        <w:tblLook w:val="04A0" w:firstRow="1" w:lastRow="0" w:firstColumn="1" w:lastColumn="0" w:noHBand="0" w:noVBand="1"/>
      </w:tblPr>
      <w:tblGrid>
        <w:gridCol w:w="2160"/>
        <w:gridCol w:w="2160"/>
        <w:gridCol w:w="2160"/>
        <w:gridCol w:w="2160"/>
      </w:tblGrid>
      <w:tr w:rsidR="001D13FF" w:rsidRPr="005C52AC" w14:paraId="77875943" w14:textId="77777777">
        <w:tc>
          <w:tcPr>
            <w:tcW w:w="2160" w:type="dxa"/>
          </w:tcPr>
          <w:p w14:paraId="27A4B676" w14:textId="77777777" w:rsidR="001D13FF" w:rsidRPr="005C52AC" w:rsidRDefault="00DD307A">
            <w:pPr>
              <w:rPr>
                <w:sz w:val="24"/>
                <w:szCs w:val="24"/>
              </w:rPr>
            </w:pPr>
            <w:r w:rsidRPr="005C52AC">
              <w:rPr>
                <w:sz w:val="24"/>
                <w:szCs w:val="24"/>
              </w:rPr>
              <w:t>Contract Ref.</w:t>
            </w:r>
            <w:r w:rsidRPr="005C52AC">
              <w:rPr>
                <w:sz w:val="24"/>
                <w:szCs w:val="24"/>
              </w:rPr>
              <w:br/>
              <w:t>________________</w:t>
            </w:r>
          </w:p>
        </w:tc>
        <w:tc>
          <w:tcPr>
            <w:tcW w:w="2160" w:type="dxa"/>
          </w:tcPr>
          <w:p w14:paraId="74F89099" w14:textId="77777777" w:rsidR="001D13FF" w:rsidRPr="005C52AC" w:rsidRDefault="00DD307A">
            <w:pPr>
              <w:rPr>
                <w:sz w:val="24"/>
                <w:szCs w:val="24"/>
              </w:rPr>
            </w:pPr>
            <w:r w:rsidRPr="005C52AC">
              <w:rPr>
                <w:sz w:val="24"/>
                <w:szCs w:val="24"/>
              </w:rPr>
              <w:t>Date</w:t>
            </w:r>
            <w:r w:rsidRPr="005C52AC">
              <w:rPr>
                <w:sz w:val="24"/>
                <w:szCs w:val="24"/>
              </w:rPr>
              <w:br/>
              <w:t>________________</w:t>
            </w:r>
          </w:p>
        </w:tc>
        <w:tc>
          <w:tcPr>
            <w:tcW w:w="2160" w:type="dxa"/>
          </w:tcPr>
          <w:p w14:paraId="7ED04593" w14:textId="77777777" w:rsidR="001D13FF" w:rsidRPr="005C52AC" w:rsidRDefault="00DD307A">
            <w:pPr>
              <w:rPr>
                <w:sz w:val="24"/>
                <w:szCs w:val="24"/>
              </w:rPr>
            </w:pPr>
            <w:r w:rsidRPr="005C52AC">
              <w:rPr>
                <w:sz w:val="24"/>
                <w:szCs w:val="24"/>
              </w:rPr>
              <w:t>Location</w:t>
            </w:r>
            <w:r w:rsidRPr="005C52AC">
              <w:rPr>
                <w:sz w:val="24"/>
                <w:szCs w:val="24"/>
              </w:rPr>
              <w:br/>
              <w:t>________________</w:t>
            </w:r>
          </w:p>
        </w:tc>
        <w:tc>
          <w:tcPr>
            <w:tcW w:w="2160" w:type="dxa"/>
          </w:tcPr>
          <w:p w14:paraId="170A0C52" w14:textId="77777777" w:rsidR="001D13FF" w:rsidRPr="005C52AC" w:rsidRDefault="00DD307A">
            <w:pPr>
              <w:rPr>
                <w:sz w:val="24"/>
                <w:szCs w:val="24"/>
              </w:rPr>
            </w:pPr>
            <w:r w:rsidRPr="005C52AC">
              <w:rPr>
                <w:sz w:val="24"/>
                <w:szCs w:val="24"/>
              </w:rPr>
              <w:t>Trainer</w:t>
            </w:r>
            <w:r w:rsidRPr="005C52AC">
              <w:rPr>
                <w:sz w:val="24"/>
                <w:szCs w:val="24"/>
              </w:rPr>
              <w:br/>
              <w:t>________________</w:t>
            </w:r>
          </w:p>
        </w:tc>
      </w:tr>
      <w:tr w:rsidR="001D13FF" w:rsidRPr="005C52AC" w14:paraId="6208295D" w14:textId="77777777">
        <w:tc>
          <w:tcPr>
            <w:tcW w:w="2160" w:type="dxa"/>
          </w:tcPr>
          <w:p w14:paraId="1E785761" w14:textId="77777777" w:rsidR="001D13FF" w:rsidRPr="005C52AC" w:rsidRDefault="00DD307A">
            <w:pPr>
              <w:rPr>
                <w:sz w:val="24"/>
                <w:szCs w:val="24"/>
              </w:rPr>
            </w:pPr>
            <w:r w:rsidRPr="005C52AC">
              <w:rPr>
                <w:sz w:val="24"/>
                <w:szCs w:val="24"/>
              </w:rPr>
              <w:t>Machine</w:t>
            </w:r>
            <w:r w:rsidRPr="005C52AC">
              <w:rPr>
                <w:sz w:val="24"/>
                <w:szCs w:val="24"/>
              </w:rPr>
              <w:br/>
              <w:t>________________</w:t>
            </w:r>
          </w:p>
        </w:tc>
        <w:tc>
          <w:tcPr>
            <w:tcW w:w="2160" w:type="dxa"/>
          </w:tcPr>
          <w:p w14:paraId="09BCD76B" w14:textId="77777777" w:rsidR="001D13FF" w:rsidRPr="005C52AC" w:rsidRDefault="00DD307A">
            <w:pPr>
              <w:rPr>
                <w:sz w:val="24"/>
                <w:szCs w:val="24"/>
              </w:rPr>
            </w:pPr>
            <w:r w:rsidRPr="005C52AC">
              <w:rPr>
                <w:sz w:val="24"/>
                <w:szCs w:val="24"/>
              </w:rPr>
              <w:t>Duration</w:t>
            </w:r>
            <w:r w:rsidRPr="005C52AC">
              <w:rPr>
                <w:sz w:val="24"/>
                <w:szCs w:val="24"/>
              </w:rPr>
              <w:br/>
              <w:t>________________</w:t>
            </w:r>
          </w:p>
        </w:tc>
        <w:tc>
          <w:tcPr>
            <w:tcW w:w="2160" w:type="dxa"/>
          </w:tcPr>
          <w:p w14:paraId="2CA0D9AC" w14:textId="77777777" w:rsidR="001D13FF" w:rsidRPr="005C52AC" w:rsidRDefault="00DD307A">
            <w:pPr>
              <w:rPr>
                <w:sz w:val="24"/>
                <w:szCs w:val="24"/>
              </w:rPr>
            </w:pPr>
            <w:r w:rsidRPr="005C52AC">
              <w:rPr>
                <w:sz w:val="24"/>
                <w:szCs w:val="24"/>
              </w:rPr>
              <w:t>Participants</w:t>
            </w:r>
            <w:r w:rsidRPr="005C52AC">
              <w:rPr>
                <w:sz w:val="24"/>
                <w:szCs w:val="24"/>
              </w:rPr>
              <w:br/>
              <w:t>________________</w:t>
            </w:r>
          </w:p>
        </w:tc>
        <w:tc>
          <w:tcPr>
            <w:tcW w:w="2160" w:type="dxa"/>
          </w:tcPr>
          <w:p w14:paraId="31CB5EFF" w14:textId="77777777" w:rsidR="001D13FF" w:rsidRPr="005C52AC" w:rsidRDefault="00DD307A">
            <w:pPr>
              <w:rPr>
                <w:sz w:val="24"/>
                <w:szCs w:val="24"/>
              </w:rPr>
            </w:pPr>
            <w:r w:rsidRPr="005C52AC">
              <w:rPr>
                <w:sz w:val="24"/>
                <w:szCs w:val="24"/>
              </w:rPr>
              <w:t>Language</w:t>
            </w:r>
            <w:r w:rsidRPr="005C52AC">
              <w:rPr>
                <w:sz w:val="24"/>
                <w:szCs w:val="24"/>
              </w:rPr>
              <w:br/>
              <w:t>________________</w:t>
            </w:r>
          </w:p>
        </w:tc>
      </w:tr>
    </w:tbl>
    <w:p w14:paraId="6E27AE9F" w14:textId="77777777" w:rsidR="001D13FF" w:rsidRPr="005C52AC" w:rsidRDefault="00DD307A">
      <w:pPr>
        <w:pStyle w:val="Heading3"/>
        <w:rPr>
          <w:color w:val="auto"/>
          <w:sz w:val="24"/>
          <w:szCs w:val="24"/>
        </w:rPr>
      </w:pPr>
      <w:r w:rsidRPr="005C52AC">
        <w:rPr>
          <w:color w:val="auto"/>
          <w:sz w:val="24"/>
          <w:szCs w:val="24"/>
        </w:rPr>
        <w:t>Section 2 – Training Topics</w:t>
      </w:r>
    </w:p>
    <w:tbl>
      <w:tblPr>
        <w:tblStyle w:val="TableGrid"/>
        <w:tblW w:w="0" w:type="auto"/>
        <w:tblLook w:val="04A0" w:firstRow="1" w:lastRow="0" w:firstColumn="1" w:lastColumn="0" w:noHBand="0" w:noVBand="1"/>
      </w:tblPr>
      <w:tblGrid>
        <w:gridCol w:w="2988"/>
        <w:gridCol w:w="643"/>
        <w:gridCol w:w="617"/>
        <w:gridCol w:w="4395"/>
      </w:tblGrid>
      <w:tr w:rsidR="001D13FF" w:rsidRPr="005C52AC" w14:paraId="53AEBF9C" w14:textId="77777777" w:rsidTr="00514F1D">
        <w:tc>
          <w:tcPr>
            <w:tcW w:w="2988" w:type="dxa"/>
          </w:tcPr>
          <w:p w14:paraId="036301CD" w14:textId="77777777" w:rsidR="001D13FF" w:rsidRPr="005C52AC" w:rsidRDefault="00DD307A">
            <w:pPr>
              <w:rPr>
                <w:sz w:val="24"/>
                <w:szCs w:val="24"/>
              </w:rPr>
            </w:pPr>
            <w:r w:rsidRPr="005C52AC">
              <w:rPr>
                <w:sz w:val="24"/>
                <w:szCs w:val="24"/>
              </w:rPr>
              <w:t>Requirement</w:t>
            </w:r>
          </w:p>
        </w:tc>
        <w:tc>
          <w:tcPr>
            <w:tcW w:w="643" w:type="dxa"/>
          </w:tcPr>
          <w:p w14:paraId="0848C8A7" w14:textId="77777777" w:rsidR="001D13FF" w:rsidRPr="005C52AC" w:rsidRDefault="00DD307A">
            <w:pPr>
              <w:rPr>
                <w:sz w:val="24"/>
                <w:szCs w:val="24"/>
              </w:rPr>
            </w:pPr>
            <w:r w:rsidRPr="005C52AC">
              <w:rPr>
                <w:sz w:val="24"/>
                <w:szCs w:val="24"/>
              </w:rPr>
              <w:t>Pass</w:t>
            </w:r>
          </w:p>
        </w:tc>
        <w:tc>
          <w:tcPr>
            <w:tcW w:w="617" w:type="dxa"/>
          </w:tcPr>
          <w:p w14:paraId="6B466477" w14:textId="77777777" w:rsidR="001D13FF" w:rsidRPr="005C52AC" w:rsidRDefault="00DD307A">
            <w:pPr>
              <w:rPr>
                <w:sz w:val="24"/>
                <w:szCs w:val="24"/>
              </w:rPr>
            </w:pPr>
            <w:r w:rsidRPr="005C52AC">
              <w:rPr>
                <w:sz w:val="24"/>
                <w:szCs w:val="24"/>
              </w:rPr>
              <w:t>Fail</w:t>
            </w:r>
          </w:p>
        </w:tc>
        <w:tc>
          <w:tcPr>
            <w:tcW w:w="4395" w:type="dxa"/>
          </w:tcPr>
          <w:p w14:paraId="0689131C" w14:textId="77777777" w:rsidR="001D13FF" w:rsidRPr="005C52AC" w:rsidRDefault="00DD307A">
            <w:pPr>
              <w:rPr>
                <w:sz w:val="24"/>
                <w:szCs w:val="24"/>
              </w:rPr>
            </w:pPr>
            <w:r w:rsidRPr="005C52AC">
              <w:rPr>
                <w:sz w:val="24"/>
                <w:szCs w:val="24"/>
              </w:rPr>
              <w:t>Observations</w:t>
            </w:r>
          </w:p>
        </w:tc>
      </w:tr>
      <w:tr w:rsidR="001D13FF" w:rsidRPr="005C52AC" w14:paraId="2C1242DB" w14:textId="77777777" w:rsidTr="00514F1D">
        <w:tc>
          <w:tcPr>
            <w:tcW w:w="2988" w:type="dxa"/>
          </w:tcPr>
          <w:p w14:paraId="71F9A47A" w14:textId="77777777" w:rsidR="001D13FF" w:rsidRPr="005C52AC" w:rsidRDefault="00DD307A">
            <w:pPr>
              <w:rPr>
                <w:sz w:val="24"/>
                <w:szCs w:val="24"/>
              </w:rPr>
            </w:pPr>
            <w:r w:rsidRPr="005C52AC">
              <w:rPr>
                <w:sz w:val="24"/>
                <w:szCs w:val="24"/>
              </w:rPr>
              <w:t>☐ Safe operation</w:t>
            </w:r>
          </w:p>
        </w:tc>
        <w:tc>
          <w:tcPr>
            <w:tcW w:w="643" w:type="dxa"/>
          </w:tcPr>
          <w:p w14:paraId="1127D03D" w14:textId="77777777" w:rsidR="001D13FF" w:rsidRPr="005C52AC" w:rsidRDefault="00DD307A">
            <w:pPr>
              <w:rPr>
                <w:sz w:val="24"/>
                <w:szCs w:val="24"/>
              </w:rPr>
            </w:pPr>
            <w:r w:rsidRPr="005C52AC">
              <w:rPr>
                <w:sz w:val="24"/>
                <w:szCs w:val="24"/>
              </w:rPr>
              <w:t>☐</w:t>
            </w:r>
          </w:p>
        </w:tc>
        <w:tc>
          <w:tcPr>
            <w:tcW w:w="617" w:type="dxa"/>
          </w:tcPr>
          <w:p w14:paraId="3F6C67A3" w14:textId="77777777" w:rsidR="001D13FF" w:rsidRPr="005C52AC" w:rsidRDefault="00DD307A">
            <w:pPr>
              <w:rPr>
                <w:sz w:val="24"/>
                <w:szCs w:val="24"/>
              </w:rPr>
            </w:pPr>
            <w:r w:rsidRPr="005C52AC">
              <w:rPr>
                <w:sz w:val="24"/>
                <w:szCs w:val="24"/>
              </w:rPr>
              <w:t>☐</w:t>
            </w:r>
          </w:p>
        </w:tc>
        <w:tc>
          <w:tcPr>
            <w:tcW w:w="4395" w:type="dxa"/>
          </w:tcPr>
          <w:p w14:paraId="3CD0A9E3" w14:textId="77777777" w:rsidR="001D13FF" w:rsidRPr="005C52AC" w:rsidRDefault="001D13FF">
            <w:pPr>
              <w:rPr>
                <w:sz w:val="24"/>
                <w:szCs w:val="24"/>
              </w:rPr>
            </w:pPr>
          </w:p>
        </w:tc>
      </w:tr>
      <w:tr w:rsidR="001D13FF" w:rsidRPr="005C52AC" w14:paraId="6E4FFAC6" w14:textId="77777777" w:rsidTr="00514F1D">
        <w:tc>
          <w:tcPr>
            <w:tcW w:w="2988" w:type="dxa"/>
          </w:tcPr>
          <w:p w14:paraId="539B99C8" w14:textId="77777777" w:rsidR="001D13FF" w:rsidRPr="005C52AC" w:rsidRDefault="00DD307A">
            <w:pPr>
              <w:rPr>
                <w:sz w:val="24"/>
                <w:szCs w:val="24"/>
              </w:rPr>
            </w:pPr>
            <w:r w:rsidRPr="005C52AC">
              <w:rPr>
                <w:sz w:val="24"/>
                <w:szCs w:val="24"/>
              </w:rPr>
              <w:t>☐ Daily inspection</w:t>
            </w:r>
          </w:p>
        </w:tc>
        <w:tc>
          <w:tcPr>
            <w:tcW w:w="643" w:type="dxa"/>
          </w:tcPr>
          <w:p w14:paraId="13677FC6" w14:textId="77777777" w:rsidR="001D13FF" w:rsidRPr="005C52AC" w:rsidRDefault="00DD307A">
            <w:pPr>
              <w:rPr>
                <w:sz w:val="24"/>
                <w:szCs w:val="24"/>
              </w:rPr>
            </w:pPr>
            <w:r w:rsidRPr="005C52AC">
              <w:rPr>
                <w:sz w:val="24"/>
                <w:szCs w:val="24"/>
              </w:rPr>
              <w:t>☐</w:t>
            </w:r>
          </w:p>
        </w:tc>
        <w:tc>
          <w:tcPr>
            <w:tcW w:w="617" w:type="dxa"/>
          </w:tcPr>
          <w:p w14:paraId="049D9AE9" w14:textId="77777777" w:rsidR="001D13FF" w:rsidRPr="005C52AC" w:rsidRDefault="00DD307A">
            <w:pPr>
              <w:rPr>
                <w:sz w:val="24"/>
                <w:szCs w:val="24"/>
              </w:rPr>
            </w:pPr>
            <w:r w:rsidRPr="005C52AC">
              <w:rPr>
                <w:sz w:val="24"/>
                <w:szCs w:val="24"/>
              </w:rPr>
              <w:t>☐</w:t>
            </w:r>
          </w:p>
        </w:tc>
        <w:tc>
          <w:tcPr>
            <w:tcW w:w="4395" w:type="dxa"/>
          </w:tcPr>
          <w:p w14:paraId="2D4C972A" w14:textId="77777777" w:rsidR="001D13FF" w:rsidRPr="005C52AC" w:rsidRDefault="001D13FF">
            <w:pPr>
              <w:rPr>
                <w:sz w:val="24"/>
                <w:szCs w:val="24"/>
              </w:rPr>
            </w:pPr>
          </w:p>
        </w:tc>
      </w:tr>
      <w:tr w:rsidR="001D13FF" w:rsidRPr="005C52AC" w14:paraId="1671E9BD" w14:textId="77777777" w:rsidTr="00514F1D">
        <w:tc>
          <w:tcPr>
            <w:tcW w:w="2988" w:type="dxa"/>
          </w:tcPr>
          <w:p w14:paraId="0D5479F0" w14:textId="77777777" w:rsidR="001D13FF" w:rsidRPr="005C52AC" w:rsidRDefault="00DD307A">
            <w:pPr>
              <w:rPr>
                <w:sz w:val="24"/>
                <w:szCs w:val="24"/>
              </w:rPr>
            </w:pPr>
            <w:r w:rsidRPr="005C52AC">
              <w:rPr>
                <w:sz w:val="24"/>
                <w:szCs w:val="24"/>
              </w:rPr>
              <w:t>☐ Preventive maintenance</w:t>
            </w:r>
          </w:p>
        </w:tc>
        <w:tc>
          <w:tcPr>
            <w:tcW w:w="643" w:type="dxa"/>
          </w:tcPr>
          <w:p w14:paraId="7CD6B756" w14:textId="77777777" w:rsidR="001D13FF" w:rsidRPr="005C52AC" w:rsidRDefault="00DD307A">
            <w:pPr>
              <w:rPr>
                <w:sz w:val="24"/>
                <w:szCs w:val="24"/>
              </w:rPr>
            </w:pPr>
            <w:r w:rsidRPr="005C52AC">
              <w:rPr>
                <w:sz w:val="24"/>
                <w:szCs w:val="24"/>
              </w:rPr>
              <w:t>☐</w:t>
            </w:r>
          </w:p>
        </w:tc>
        <w:tc>
          <w:tcPr>
            <w:tcW w:w="617" w:type="dxa"/>
          </w:tcPr>
          <w:p w14:paraId="54446590" w14:textId="77777777" w:rsidR="001D13FF" w:rsidRPr="005C52AC" w:rsidRDefault="00DD307A">
            <w:pPr>
              <w:rPr>
                <w:sz w:val="24"/>
                <w:szCs w:val="24"/>
              </w:rPr>
            </w:pPr>
            <w:r w:rsidRPr="005C52AC">
              <w:rPr>
                <w:sz w:val="24"/>
                <w:szCs w:val="24"/>
              </w:rPr>
              <w:t>☐</w:t>
            </w:r>
          </w:p>
        </w:tc>
        <w:tc>
          <w:tcPr>
            <w:tcW w:w="4395" w:type="dxa"/>
          </w:tcPr>
          <w:p w14:paraId="5EF920F3" w14:textId="77777777" w:rsidR="001D13FF" w:rsidRPr="005C52AC" w:rsidRDefault="001D13FF">
            <w:pPr>
              <w:rPr>
                <w:sz w:val="24"/>
                <w:szCs w:val="24"/>
              </w:rPr>
            </w:pPr>
          </w:p>
        </w:tc>
      </w:tr>
      <w:tr w:rsidR="001D13FF" w:rsidRPr="005C52AC" w14:paraId="28ABC6C3" w14:textId="77777777" w:rsidTr="00514F1D">
        <w:tc>
          <w:tcPr>
            <w:tcW w:w="2988" w:type="dxa"/>
          </w:tcPr>
          <w:p w14:paraId="2B20BADF" w14:textId="77777777" w:rsidR="001D13FF" w:rsidRPr="005C52AC" w:rsidRDefault="00DD307A">
            <w:pPr>
              <w:rPr>
                <w:sz w:val="24"/>
                <w:szCs w:val="24"/>
              </w:rPr>
            </w:pPr>
            <w:r w:rsidRPr="005C52AC">
              <w:rPr>
                <w:sz w:val="24"/>
                <w:szCs w:val="24"/>
              </w:rPr>
              <w:t>☐ Hydraulic breaker use</w:t>
            </w:r>
          </w:p>
        </w:tc>
        <w:tc>
          <w:tcPr>
            <w:tcW w:w="643" w:type="dxa"/>
          </w:tcPr>
          <w:p w14:paraId="21ADD43B" w14:textId="77777777" w:rsidR="001D13FF" w:rsidRPr="005C52AC" w:rsidRDefault="00DD307A">
            <w:pPr>
              <w:rPr>
                <w:sz w:val="24"/>
                <w:szCs w:val="24"/>
              </w:rPr>
            </w:pPr>
            <w:r w:rsidRPr="005C52AC">
              <w:rPr>
                <w:sz w:val="24"/>
                <w:szCs w:val="24"/>
              </w:rPr>
              <w:t>☐</w:t>
            </w:r>
          </w:p>
        </w:tc>
        <w:tc>
          <w:tcPr>
            <w:tcW w:w="617" w:type="dxa"/>
          </w:tcPr>
          <w:p w14:paraId="24B39F65" w14:textId="77777777" w:rsidR="001D13FF" w:rsidRPr="005C52AC" w:rsidRDefault="00DD307A">
            <w:pPr>
              <w:rPr>
                <w:sz w:val="24"/>
                <w:szCs w:val="24"/>
              </w:rPr>
            </w:pPr>
            <w:r w:rsidRPr="005C52AC">
              <w:rPr>
                <w:sz w:val="24"/>
                <w:szCs w:val="24"/>
              </w:rPr>
              <w:t>☐</w:t>
            </w:r>
          </w:p>
        </w:tc>
        <w:tc>
          <w:tcPr>
            <w:tcW w:w="4395" w:type="dxa"/>
          </w:tcPr>
          <w:p w14:paraId="19F6B5DE" w14:textId="77777777" w:rsidR="001D13FF" w:rsidRPr="005C52AC" w:rsidRDefault="001D13FF">
            <w:pPr>
              <w:rPr>
                <w:sz w:val="24"/>
                <w:szCs w:val="24"/>
              </w:rPr>
            </w:pPr>
          </w:p>
        </w:tc>
      </w:tr>
      <w:tr w:rsidR="001D13FF" w:rsidRPr="005C52AC" w14:paraId="0CBD689B" w14:textId="77777777" w:rsidTr="00514F1D">
        <w:tc>
          <w:tcPr>
            <w:tcW w:w="2988" w:type="dxa"/>
          </w:tcPr>
          <w:p w14:paraId="60F4FAC2" w14:textId="77777777" w:rsidR="001D13FF" w:rsidRPr="005C52AC" w:rsidRDefault="00DD307A">
            <w:pPr>
              <w:rPr>
                <w:sz w:val="24"/>
                <w:szCs w:val="24"/>
              </w:rPr>
            </w:pPr>
            <w:r w:rsidRPr="005C52AC">
              <w:rPr>
                <w:sz w:val="24"/>
                <w:szCs w:val="24"/>
              </w:rPr>
              <w:t>☐ Emergency procedures</w:t>
            </w:r>
          </w:p>
        </w:tc>
        <w:tc>
          <w:tcPr>
            <w:tcW w:w="643" w:type="dxa"/>
          </w:tcPr>
          <w:p w14:paraId="3144CF1A" w14:textId="77777777" w:rsidR="001D13FF" w:rsidRPr="005C52AC" w:rsidRDefault="00DD307A">
            <w:pPr>
              <w:rPr>
                <w:sz w:val="24"/>
                <w:szCs w:val="24"/>
              </w:rPr>
            </w:pPr>
            <w:r w:rsidRPr="005C52AC">
              <w:rPr>
                <w:sz w:val="24"/>
                <w:szCs w:val="24"/>
              </w:rPr>
              <w:t>☐</w:t>
            </w:r>
          </w:p>
        </w:tc>
        <w:tc>
          <w:tcPr>
            <w:tcW w:w="617" w:type="dxa"/>
          </w:tcPr>
          <w:p w14:paraId="37C9DE21" w14:textId="77777777" w:rsidR="001D13FF" w:rsidRPr="005C52AC" w:rsidRDefault="00DD307A">
            <w:pPr>
              <w:rPr>
                <w:sz w:val="24"/>
                <w:szCs w:val="24"/>
              </w:rPr>
            </w:pPr>
            <w:r w:rsidRPr="005C52AC">
              <w:rPr>
                <w:sz w:val="24"/>
                <w:szCs w:val="24"/>
              </w:rPr>
              <w:t>☐</w:t>
            </w:r>
          </w:p>
        </w:tc>
        <w:tc>
          <w:tcPr>
            <w:tcW w:w="4395" w:type="dxa"/>
          </w:tcPr>
          <w:p w14:paraId="565B6EFB" w14:textId="77777777" w:rsidR="001D13FF" w:rsidRPr="005C52AC" w:rsidRDefault="001D13FF">
            <w:pPr>
              <w:rPr>
                <w:sz w:val="24"/>
                <w:szCs w:val="24"/>
              </w:rPr>
            </w:pPr>
          </w:p>
        </w:tc>
      </w:tr>
    </w:tbl>
    <w:p w14:paraId="5962B87B" w14:textId="77777777" w:rsidR="001D13FF" w:rsidRPr="005C52AC" w:rsidRDefault="00DD307A">
      <w:pPr>
        <w:pStyle w:val="Heading3"/>
        <w:rPr>
          <w:color w:val="auto"/>
          <w:sz w:val="24"/>
          <w:szCs w:val="24"/>
        </w:rPr>
      </w:pPr>
      <w:r w:rsidRPr="005C52AC">
        <w:rPr>
          <w:color w:val="auto"/>
          <w:sz w:val="24"/>
          <w:szCs w:val="24"/>
        </w:rPr>
        <w:t>Section 3 – Photographic Record</w:t>
      </w:r>
    </w:p>
    <w:p w14:paraId="3B4C2D09" w14:textId="77777777" w:rsidR="001D13FF" w:rsidRPr="005C52AC" w:rsidRDefault="00DD307A">
      <w:pPr>
        <w:rPr>
          <w:sz w:val="24"/>
          <w:szCs w:val="24"/>
        </w:rPr>
      </w:pPr>
      <w:r w:rsidRPr="005C52AC">
        <w:rPr>
          <w:sz w:val="24"/>
          <w:szCs w:val="24"/>
        </w:rPr>
        <w:t>Photo Ref. | Description</w:t>
      </w:r>
      <w:r w:rsidRPr="005C52AC">
        <w:rPr>
          <w:sz w:val="24"/>
          <w:szCs w:val="24"/>
        </w:rPr>
        <w:br/>
        <w:t>______________________________________________</w:t>
      </w:r>
    </w:p>
    <w:p w14:paraId="746890C0" w14:textId="77777777" w:rsidR="001D13FF" w:rsidRPr="005C52AC" w:rsidRDefault="00DD307A">
      <w:pPr>
        <w:pStyle w:val="Heading3"/>
        <w:rPr>
          <w:color w:val="auto"/>
          <w:sz w:val="24"/>
          <w:szCs w:val="24"/>
        </w:rPr>
      </w:pPr>
      <w:r w:rsidRPr="005C52AC">
        <w:rPr>
          <w:color w:val="auto"/>
          <w:sz w:val="24"/>
          <w:szCs w:val="24"/>
        </w:rPr>
        <w:t>Section 4 – Deficiencies / Corrective Actions</w:t>
      </w:r>
    </w:p>
    <w:p w14:paraId="6A8617D3" w14:textId="77777777" w:rsidR="001D13FF" w:rsidRPr="005C52AC" w:rsidRDefault="00DD307A">
      <w:pPr>
        <w:rPr>
          <w:sz w:val="24"/>
          <w:szCs w:val="24"/>
        </w:rPr>
      </w:pPr>
      <w:r w:rsidRPr="005C52AC">
        <w:rPr>
          <w:sz w:val="24"/>
          <w:szCs w:val="24"/>
        </w:rPr>
        <w:t>________________________________________________________</w:t>
      </w:r>
      <w:r w:rsidRPr="005C52AC">
        <w:rPr>
          <w:sz w:val="24"/>
          <w:szCs w:val="24"/>
        </w:rPr>
        <w:br/>
      </w:r>
      <w:r w:rsidRPr="005C52AC">
        <w:rPr>
          <w:sz w:val="24"/>
          <w:szCs w:val="24"/>
        </w:rPr>
        <w:br/>
        <w:t>________________________________________________________</w:t>
      </w:r>
    </w:p>
    <w:p w14:paraId="354CE015" w14:textId="77777777" w:rsidR="001D13FF" w:rsidRPr="005C52AC" w:rsidRDefault="00DD307A">
      <w:pPr>
        <w:pStyle w:val="Heading3"/>
        <w:rPr>
          <w:color w:val="auto"/>
          <w:sz w:val="24"/>
          <w:szCs w:val="24"/>
        </w:rPr>
      </w:pPr>
      <w:r w:rsidRPr="005C52AC">
        <w:rPr>
          <w:color w:val="auto"/>
          <w:sz w:val="24"/>
          <w:szCs w:val="24"/>
        </w:rPr>
        <w:t>Section 5 – Acceptance Recommendation</w:t>
      </w:r>
    </w:p>
    <w:p w14:paraId="613D44B8" w14:textId="77777777" w:rsidR="001D13FF" w:rsidRPr="005C52AC" w:rsidRDefault="00DD307A">
      <w:pPr>
        <w:rPr>
          <w:sz w:val="24"/>
          <w:szCs w:val="24"/>
        </w:rPr>
      </w:pPr>
      <w:r w:rsidRPr="005C52AC">
        <w:rPr>
          <w:sz w:val="24"/>
          <w:szCs w:val="24"/>
        </w:rPr>
        <w:t>☐ Accepted</w:t>
      </w:r>
      <w:r w:rsidRPr="005C52AC">
        <w:rPr>
          <w:sz w:val="24"/>
          <w:szCs w:val="24"/>
        </w:rPr>
        <w:br/>
        <w:t>☐ Accepted subject to correction of minor deficiencies</w:t>
      </w:r>
      <w:r w:rsidRPr="005C52AC">
        <w:rPr>
          <w:sz w:val="24"/>
          <w:szCs w:val="24"/>
        </w:rPr>
        <w:br/>
        <w:t>☐ Not accepted</w:t>
      </w:r>
    </w:p>
    <w:p w14:paraId="06821E70" w14:textId="77777777" w:rsidR="001D13FF" w:rsidRPr="005C52AC" w:rsidRDefault="00DD307A">
      <w:pPr>
        <w:pStyle w:val="Heading3"/>
        <w:rPr>
          <w:color w:val="auto"/>
          <w:sz w:val="24"/>
          <w:szCs w:val="24"/>
        </w:rPr>
      </w:pPr>
      <w:r w:rsidRPr="005C52AC">
        <w:rPr>
          <w:color w:val="auto"/>
          <w:sz w:val="24"/>
          <w:szCs w:val="24"/>
        </w:rPr>
        <w:t>Section 6 – Signatures</w:t>
      </w:r>
    </w:p>
    <w:tbl>
      <w:tblPr>
        <w:tblStyle w:val="TableGrid"/>
        <w:tblW w:w="0" w:type="auto"/>
        <w:tblLook w:val="04A0" w:firstRow="1" w:lastRow="0" w:firstColumn="1" w:lastColumn="0" w:noHBand="0" w:noVBand="1"/>
      </w:tblPr>
      <w:tblGrid>
        <w:gridCol w:w="2160"/>
        <w:gridCol w:w="2160"/>
        <w:gridCol w:w="2160"/>
        <w:gridCol w:w="2160"/>
      </w:tblGrid>
      <w:tr w:rsidR="001D13FF" w:rsidRPr="005C52AC" w14:paraId="1DCAE3D3" w14:textId="77777777">
        <w:tc>
          <w:tcPr>
            <w:tcW w:w="2160" w:type="dxa"/>
          </w:tcPr>
          <w:p w14:paraId="48D66F20" w14:textId="77777777" w:rsidR="001D13FF" w:rsidRPr="005C52AC" w:rsidRDefault="00DD307A">
            <w:pPr>
              <w:rPr>
                <w:sz w:val="24"/>
                <w:szCs w:val="24"/>
              </w:rPr>
            </w:pPr>
            <w:r w:rsidRPr="005C52AC">
              <w:rPr>
                <w:sz w:val="24"/>
                <w:szCs w:val="24"/>
              </w:rPr>
              <w:t>Contractor</w:t>
            </w:r>
          </w:p>
        </w:tc>
        <w:tc>
          <w:tcPr>
            <w:tcW w:w="2160" w:type="dxa"/>
          </w:tcPr>
          <w:p w14:paraId="6572008E" w14:textId="77777777" w:rsidR="001D13FF" w:rsidRPr="005C52AC" w:rsidRDefault="00DD307A">
            <w:pPr>
              <w:rPr>
                <w:sz w:val="24"/>
                <w:szCs w:val="24"/>
              </w:rPr>
            </w:pPr>
            <w:r w:rsidRPr="005C52AC">
              <w:rPr>
                <w:sz w:val="24"/>
                <w:szCs w:val="24"/>
              </w:rPr>
              <w:t>Chairperson</w:t>
            </w:r>
          </w:p>
        </w:tc>
        <w:tc>
          <w:tcPr>
            <w:tcW w:w="2160" w:type="dxa"/>
          </w:tcPr>
          <w:p w14:paraId="618C30EF" w14:textId="77777777" w:rsidR="001D13FF" w:rsidRPr="005C52AC" w:rsidRDefault="00DD307A">
            <w:pPr>
              <w:rPr>
                <w:sz w:val="24"/>
                <w:szCs w:val="24"/>
              </w:rPr>
            </w:pPr>
            <w:r w:rsidRPr="005C52AC">
              <w:rPr>
                <w:sz w:val="24"/>
                <w:szCs w:val="24"/>
              </w:rPr>
              <w:t>Commission Member</w:t>
            </w:r>
          </w:p>
        </w:tc>
        <w:tc>
          <w:tcPr>
            <w:tcW w:w="2160" w:type="dxa"/>
          </w:tcPr>
          <w:p w14:paraId="5A3E297F" w14:textId="77777777" w:rsidR="001D13FF" w:rsidRPr="005C52AC" w:rsidRDefault="00DD307A">
            <w:pPr>
              <w:rPr>
                <w:sz w:val="24"/>
                <w:szCs w:val="24"/>
              </w:rPr>
            </w:pPr>
            <w:r w:rsidRPr="005C52AC">
              <w:rPr>
                <w:sz w:val="24"/>
                <w:szCs w:val="24"/>
              </w:rPr>
              <w:t>Technical Expert</w:t>
            </w:r>
          </w:p>
        </w:tc>
      </w:tr>
      <w:tr w:rsidR="001D13FF" w:rsidRPr="005C52AC" w14:paraId="75EC616D" w14:textId="77777777">
        <w:tc>
          <w:tcPr>
            <w:tcW w:w="2160" w:type="dxa"/>
          </w:tcPr>
          <w:p w14:paraId="5A3980F2" w14:textId="77777777" w:rsidR="00491A74" w:rsidRPr="005C52AC" w:rsidRDefault="00DD307A">
            <w:pPr>
              <w:rPr>
                <w:sz w:val="24"/>
                <w:szCs w:val="24"/>
              </w:rPr>
            </w:pPr>
            <w:r w:rsidRPr="005C52AC">
              <w:rPr>
                <w:sz w:val="24"/>
                <w:szCs w:val="24"/>
              </w:rPr>
              <w:t>Name:</w:t>
            </w:r>
          </w:p>
          <w:p w14:paraId="1114655E" w14:textId="77777777" w:rsidR="00491A74" w:rsidRPr="005C52AC" w:rsidRDefault="00DD307A">
            <w:pPr>
              <w:rPr>
                <w:sz w:val="24"/>
                <w:szCs w:val="24"/>
              </w:rPr>
            </w:pPr>
            <w:r w:rsidRPr="005C52AC">
              <w:rPr>
                <w:sz w:val="24"/>
                <w:szCs w:val="24"/>
              </w:rPr>
              <w:br/>
              <w:t>Signature:</w:t>
            </w:r>
          </w:p>
          <w:p w14:paraId="0B92E4B5" w14:textId="6B149E93" w:rsidR="001D13FF" w:rsidRPr="005C52AC" w:rsidRDefault="00DD307A">
            <w:pPr>
              <w:rPr>
                <w:sz w:val="24"/>
                <w:szCs w:val="24"/>
              </w:rPr>
            </w:pPr>
            <w:r w:rsidRPr="005C52AC">
              <w:rPr>
                <w:sz w:val="24"/>
                <w:szCs w:val="24"/>
              </w:rPr>
              <w:br/>
              <w:t>Date:</w:t>
            </w:r>
          </w:p>
        </w:tc>
        <w:tc>
          <w:tcPr>
            <w:tcW w:w="2160" w:type="dxa"/>
          </w:tcPr>
          <w:p w14:paraId="3F306A79" w14:textId="77777777" w:rsidR="00491A74" w:rsidRPr="005C52AC" w:rsidRDefault="00DD307A">
            <w:pPr>
              <w:rPr>
                <w:sz w:val="24"/>
                <w:szCs w:val="24"/>
              </w:rPr>
            </w:pPr>
            <w:r w:rsidRPr="005C52AC">
              <w:rPr>
                <w:sz w:val="24"/>
                <w:szCs w:val="24"/>
              </w:rPr>
              <w:t>Name:</w:t>
            </w:r>
          </w:p>
          <w:p w14:paraId="4AE25E5F" w14:textId="77777777" w:rsidR="00491A74" w:rsidRPr="005C52AC" w:rsidRDefault="00DD307A">
            <w:pPr>
              <w:rPr>
                <w:sz w:val="24"/>
                <w:szCs w:val="24"/>
              </w:rPr>
            </w:pPr>
            <w:r w:rsidRPr="005C52AC">
              <w:rPr>
                <w:sz w:val="24"/>
                <w:szCs w:val="24"/>
              </w:rPr>
              <w:br/>
              <w:t>Signature:</w:t>
            </w:r>
          </w:p>
          <w:p w14:paraId="1D5C9912" w14:textId="72CD5929" w:rsidR="001D13FF" w:rsidRPr="005C52AC" w:rsidRDefault="00DD307A">
            <w:pPr>
              <w:rPr>
                <w:sz w:val="24"/>
                <w:szCs w:val="24"/>
              </w:rPr>
            </w:pPr>
            <w:r w:rsidRPr="005C52AC">
              <w:rPr>
                <w:sz w:val="24"/>
                <w:szCs w:val="24"/>
              </w:rPr>
              <w:br/>
              <w:t>Date:</w:t>
            </w:r>
          </w:p>
        </w:tc>
        <w:tc>
          <w:tcPr>
            <w:tcW w:w="2160" w:type="dxa"/>
          </w:tcPr>
          <w:p w14:paraId="09AFB3D5" w14:textId="77777777" w:rsidR="00491A74" w:rsidRPr="005C52AC" w:rsidRDefault="00DD307A">
            <w:pPr>
              <w:rPr>
                <w:sz w:val="24"/>
                <w:szCs w:val="24"/>
              </w:rPr>
            </w:pPr>
            <w:r w:rsidRPr="005C52AC">
              <w:rPr>
                <w:sz w:val="24"/>
                <w:szCs w:val="24"/>
              </w:rPr>
              <w:t>Name:</w:t>
            </w:r>
          </w:p>
          <w:p w14:paraId="78CF15C7" w14:textId="77777777" w:rsidR="00491A74" w:rsidRPr="005C52AC" w:rsidRDefault="00DD307A">
            <w:pPr>
              <w:rPr>
                <w:sz w:val="24"/>
                <w:szCs w:val="24"/>
              </w:rPr>
            </w:pPr>
            <w:r w:rsidRPr="005C52AC">
              <w:rPr>
                <w:sz w:val="24"/>
                <w:szCs w:val="24"/>
              </w:rPr>
              <w:br/>
              <w:t>Signature:</w:t>
            </w:r>
          </w:p>
          <w:p w14:paraId="04690C8D" w14:textId="3492A4F5" w:rsidR="001D13FF" w:rsidRPr="005C52AC" w:rsidRDefault="00DD307A">
            <w:pPr>
              <w:rPr>
                <w:sz w:val="24"/>
                <w:szCs w:val="24"/>
              </w:rPr>
            </w:pPr>
            <w:r w:rsidRPr="005C52AC">
              <w:rPr>
                <w:sz w:val="24"/>
                <w:szCs w:val="24"/>
              </w:rPr>
              <w:br/>
              <w:t>Date:</w:t>
            </w:r>
          </w:p>
        </w:tc>
        <w:tc>
          <w:tcPr>
            <w:tcW w:w="2160" w:type="dxa"/>
          </w:tcPr>
          <w:p w14:paraId="3E8ACE85" w14:textId="77777777" w:rsidR="00491A74" w:rsidRPr="005C52AC" w:rsidRDefault="00DD307A">
            <w:pPr>
              <w:rPr>
                <w:sz w:val="24"/>
                <w:szCs w:val="24"/>
              </w:rPr>
            </w:pPr>
            <w:r w:rsidRPr="005C52AC">
              <w:rPr>
                <w:sz w:val="24"/>
                <w:szCs w:val="24"/>
              </w:rPr>
              <w:t>Name:</w:t>
            </w:r>
          </w:p>
          <w:p w14:paraId="1A419BC4" w14:textId="77777777" w:rsidR="00491A74" w:rsidRPr="005C52AC" w:rsidRDefault="00DD307A">
            <w:pPr>
              <w:rPr>
                <w:sz w:val="24"/>
                <w:szCs w:val="24"/>
              </w:rPr>
            </w:pPr>
            <w:r w:rsidRPr="005C52AC">
              <w:rPr>
                <w:sz w:val="24"/>
                <w:szCs w:val="24"/>
              </w:rPr>
              <w:br/>
              <w:t>Signature:</w:t>
            </w:r>
          </w:p>
          <w:p w14:paraId="4D133BDD" w14:textId="6E219AEE" w:rsidR="001D13FF" w:rsidRPr="005C52AC" w:rsidRDefault="00DD307A">
            <w:pPr>
              <w:rPr>
                <w:sz w:val="24"/>
                <w:szCs w:val="24"/>
              </w:rPr>
            </w:pPr>
            <w:r w:rsidRPr="005C52AC">
              <w:rPr>
                <w:sz w:val="24"/>
                <w:szCs w:val="24"/>
              </w:rPr>
              <w:br/>
              <w:t>Date:</w:t>
            </w:r>
          </w:p>
        </w:tc>
      </w:tr>
    </w:tbl>
    <w:p w14:paraId="08629221" w14:textId="77777777" w:rsidR="00DD307A" w:rsidRPr="005C52AC" w:rsidRDefault="00DD307A"/>
    <w:sectPr w:rsidR="00DD307A" w:rsidRPr="005C52AC" w:rsidSect="00200622">
      <w:footerReference w:type="default" r:id="rId8"/>
      <w:pgSz w:w="12240" w:h="15840"/>
      <w:pgMar w:top="1440" w:right="171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AC2C1" w14:textId="77777777" w:rsidR="009A509A" w:rsidRDefault="009A509A" w:rsidP="00603A26">
      <w:pPr>
        <w:spacing w:after="0" w:line="240" w:lineRule="auto"/>
      </w:pPr>
      <w:r>
        <w:separator/>
      </w:r>
    </w:p>
  </w:endnote>
  <w:endnote w:type="continuationSeparator" w:id="0">
    <w:p w14:paraId="26E6C5C6" w14:textId="77777777" w:rsidR="009A509A" w:rsidRDefault="009A509A" w:rsidP="00603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color w:val="auto"/>
        <w:sz w:val="18"/>
        <w:szCs w:val="18"/>
      </w:rPr>
      <w:id w:val="514040956"/>
      <w:docPartObj>
        <w:docPartGallery w:val="Page Numbers (Bottom of Page)"/>
        <w:docPartUnique/>
      </w:docPartObj>
    </w:sdtPr>
    <w:sdtContent>
      <w:sdt>
        <w:sdtPr>
          <w:rPr>
            <w:rFonts w:ascii="Times New Roman" w:hAnsi="Times New Roman" w:cs="Times New Roman"/>
            <w:color w:val="auto"/>
            <w:sz w:val="18"/>
            <w:szCs w:val="18"/>
          </w:rPr>
          <w:id w:val="-1769616900"/>
          <w:docPartObj>
            <w:docPartGallery w:val="Page Numbers (Top of Page)"/>
            <w:docPartUnique/>
          </w:docPartObj>
        </w:sdtPr>
        <w:sdtContent>
          <w:p w14:paraId="1A55704D" w14:textId="66EDAB21" w:rsidR="00603A26" w:rsidRPr="00200622" w:rsidRDefault="00603A26" w:rsidP="00200622">
            <w:pPr>
              <w:pStyle w:val="Heading2"/>
              <w:ind w:left="-540"/>
              <w:rPr>
                <w:rFonts w:ascii="Times New Roman" w:hAnsi="Times New Roman" w:cs="Times New Roman"/>
                <w:color w:val="auto"/>
                <w:sz w:val="18"/>
                <w:szCs w:val="18"/>
              </w:rPr>
            </w:pPr>
            <w:r w:rsidRPr="00200622">
              <w:rPr>
                <w:rFonts w:ascii="Times New Roman" w:hAnsi="Times New Roman" w:cs="Times New Roman"/>
                <w:color w:val="auto"/>
                <w:sz w:val="18"/>
                <w:szCs w:val="18"/>
                <w:lang w:val="sv-SE"/>
              </w:rPr>
              <w:t>RE-CONSTRUCT/IPA/202</w:t>
            </w:r>
            <w:r w:rsidRPr="00200622">
              <w:rPr>
                <w:rFonts w:ascii="Times New Roman" w:hAnsi="Times New Roman" w:cs="Times New Roman"/>
                <w:color w:val="auto"/>
                <w:sz w:val="18"/>
                <w:szCs w:val="18"/>
              </w:rPr>
              <w:t>6</w:t>
            </w:r>
            <w:r w:rsidRPr="00200622">
              <w:rPr>
                <w:rFonts w:ascii="Times New Roman" w:hAnsi="Times New Roman" w:cs="Times New Roman"/>
                <w:color w:val="auto"/>
                <w:sz w:val="18"/>
                <w:szCs w:val="18"/>
                <w:lang w:val="sv-SE"/>
              </w:rPr>
              <w:t>/</w:t>
            </w:r>
            <w:r w:rsidRPr="00200622">
              <w:rPr>
                <w:rFonts w:ascii="Times New Roman" w:hAnsi="Times New Roman" w:cs="Times New Roman"/>
                <w:color w:val="auto"/>
                <w:sz w:val="18"/>
                <w:szCs w:val="18"/>
              </w:rPr>
              <w:t>SUP/T</w:t>
            </w:r>
            <w:r w:rsidRPr="00200622">
              <w:rPr>
                <w:rFonts w:ascii="Times New Roman" w:hAnsi="Times New Roman" w:cs="Times New Roman"/>
                <w:color w:val="auto"/>
                <w:sz w:val="18"/>
                <w:szCs w:val="18"/>
                <w:lang w:val="sv-SE"/>
              </w:rPr>
              <w:t xml:space="preserve">02    </w:t>
            </w:r>
            <w:r w:rsidR="001A6435">
              <w:rPr>
                <w:rFonts w:ascii="Times New Roman" w:hAnsi="Times New Roman" w:cs="Times New Roman"/>
                <w:color w:val="auto"/>
                <w:sz w:val="18"/>
                <w:szCs w:val="18"/>
                <w:lang w:val="sv-SE"/>
              </w:rPr>
              <w:t xml:space="preserve">     </w:t>
            </w:r>
            <w:r w:rsidRPr="00200622">
              <w:rPr>
                <w:rFonts w:ascii="Times New Roman" w:hAnsi="Times New Roman" w:cs="Times New Roman"/>
                <w:color w:val="auto"/>
                <w:sz w:val="18"/>
                <w:szCs w:val="18"/>
              </w:rPr>
              <w:t xml:space="preserve">ANNEX VI – ACCEPTANCE RECORDS PACKAGE                   Page </w:t>
            </w:r>
            <w:r w:rsidRPr="00200622">
              <w:rPr>
                <w:rFonts w:ascii="Times New Roman" w:hAnsi="Times New Roman" w:cs="Times New Roman"/>
                <w:color w:val="auto"/>
                <w:sz w:val="18"/>
                <w:szCs w:val="18"/>
              </w:rPr>
              <w:fldChar w:fldCharType="begin"/>
            </w:r>
            <w:r w:rsidRPr="00200622">
              <w:rPr>
                <w:rFonts w:ascii="Times New Roman" w:hAnsi="Times New Roman" w:cs="Times New Roman"/>
                <w:color w:val="auto"/>
                <w:sz w:val="18"/>
                <w:szCs w:val="18"/>
              </w:rPr>
              <w:instrText xml:space="preserve"> PAGE </w:instrText>
            </w:r>
            <w:r w:rsidRPr="00200622">
              <w:rPr>
                <w:rFonts w:ascii="Times New Roman" w:hAnsi="Times New Roman" w:cs="Times New Roman"/>
                <w:color w:val="auto"/>
                <w:sz w:val="18"/>
                <w:szCs w:val="18"/>
              </w:rPr>
              <w:fldChar w:fldCharType="separate"/>
            </w:r>
            <w:r w:rsidRPr="00200622">
              <w:rPr>
                <w:rFonts w:ascii="Times New Roman" w:hAnsi="Times New Roman" w:cs="Times New Roman"/>
                <w:color w:val="auto"/>
                <w:sz w:val="18"/>
                <w:szCs w:val="18"/>
              </w:rPr>
              <w:t>1</w:t>
            </w:r>
            <w:r w:rsidRPr="00200622">
              <w:rPr>
                <w:rFonts w:ascii="Times New Roman" w:hAnsi="Times New Roman" w:cs="Times New Roman"/>
                <w:color w:val="auto"/>
                <w:sz w:val="18"/>
                <w:szCs w:val="18"/>
              </w:rPr>
              <w:fldChar w:fldCharType="end"/>
            </w:r>
            <w:r w:rsidRPr="00200622">
              <w:rPr>
                <w:rFonts w:ascii="Times New Roman" w:hAnsi="Times New Roman" w:cs="Times New Roman"/>
                <w:color w:val="auto"/>
                <w:sz w:val="18"/>
                <w:szCs w:val="18"/>
              </w:rPr>
              <w:t xml:space="preserve"> of </w:t>
            </w:r>
            <w:r w:rsidRPr="00200622">
              <w:rPr>
                <w:rFonts w:ascii="Times New Roman" w:hAnsi="Times New Roman" w:cs="Times New Roman"/>
                <w:color w:val="auto"/>
                <w:sz w:val="18"/>
                <w:szCs w:val="18"/>
              </w:rPr>
              <w:fldChar w:fldCharType="begin"/>
            </w:r>
            <w:r w:rsidRPr="00200622">
              <w:rPr>
                <w:rFonts w:ascii="Times New Roman" w:hAnsi="Times New Roman" w:cs="Times New Roman"/>
                <w:color w:val="auto"/>
                <w:sz w:val="18"/>
                <w:szCs w:val="18"/>
              </w:rPr>
              <w:instrText xml:space="preserve"> NUMPAGES  </w:instrText>
            </w:r>
            <w:r w:rsidRPr="00200622">
              <w:rPr>
                <w:rFonts w:ascii="Times New Roman" w:hAnsi="Times New Roman" w:cs="Times New Roman"/>
                <w:color w:val="auto"/>
                <w:sz w:val="18"/>
                <w:szCs w:val="18"/>
              </w:rPr>
              <w:fldChar w:fldCharType="separate"/>
            </w:r>
            <w:r w:rsidRPr="00200622">
              <w:rPr>
                <w:rFonts w:ascii="Times New Roman" w:hAnsi="Times New Roman" w:cs="Times New Roman"/>
                <w:color w:val="auto"/>
                <w:sz w:val="18"/>
                <w:szCs w:val="18"/>
              </w:rPr>
              <w:t>3</w:t>
            </w:r>
            <w:r w:rsidRPr="00200622">
              <w:rPr>
                <w:rFonts w:ascii="Times New Roman" w:hAnsi="Times New Roman" w:cs="Times New Roman"/>
                <w:noProof/>
                <w:color w:val="auto"/>
                <w:sz w:val="18"/>
                <w:szCs w:val="18"/>
              </w:rPr>
              <w:fldChar w:fldCharType="end"/>
            </w:r>
          </w:p>
        </w:sdtContent>
      </w:sdt>
    </w:sdtContent>
  </w:sdt>
  <w:p w14:paraId="5AC2087F" w14:textId="77777777" w:rsidR="00603A26" w:rsidRDefault="00603A26" w:rsidP="00603A26">
    <w:pPr>
      <w:pStyle w:val="Footer"/>
    </w:pPr>
  </w:p>
  <w:p w14:paraId="16D2A1C6" w14:textId="39D61522" w:rsidR="00603A26" w:rsidRDefault="00603A26">
    <w:pPr>
      <w:pStyle w:val="Footer"/>
    </w:pPr>
  </w:p>
  <w:p w14:paraId="7DEFFAF2" w14:textId="77777777" w:rsidR="00603A26" w:rsidRDefault="00603A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D3736" w14:textId="77777777" w:rsidR="009A509A" w:rsidRDefault="009A509A" w:rsidP="00603A26">
      <w:pPr>
        <w:spacing w:after="0" w:line="240" w:lineRule="auto"/>
      </w:pPr>
      <w:r>
        <w:separator/>
      </w:r>
    </w:p>
  </w:footnote>
  <w:footnote w:type="continuationSeparator" w:id="0">
    <w:p w14:paraId="623FD702" w14:textId="77777777" w:rsidR="009A509A" w:rsidRDefault="009A509A" w:rsidP="00603A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57337352">
    <w:abstractNumId w:val="8"/>
  </w:num>
  <w:num w:numId="2" w16cid:durableId="608854652">
    <w:abstractNumId w:val="6"/>
  </w:num>
  <w:num w:numId="3" w16cid:durableId="277183914">
    <w:abstractNumId w:val="5"/>
  </w:num>
  <w:num w:numId="4" w16cid:durableId="48963881">
    <w:abstractNumId w:val="4"/>
  </w:num>
  <w:num w:numId="5" w16cid:durableId="395126752">
    <w:abstractNumId w:val="7"/>
  </w:num>
  <w:num w:numId="6" w16cid:durableId="1227762905">
    <w:abstractNumId w:val="3"/>
  </w:num>
  <w:num w:numId="7" w16cid:durableId="550578682">
    <w:abstractNumId w:val="2"/>
  </w:num>
  <w:num w:numId="8" w16cid:durableId="1270549568">
    <w:abstractNumId w:val="1"/>
  </w:num>
  <w:num w:numId="9" w16cid:durableId="761294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A6435"/>
    <w:rsid w:val="001D13FF"/>
    <w:rsid w:val="00200622"/>
    <w:rsid w:val="0029639D"/>
    <w:rsid w:val="00326F90"/>
    <w:rsid w:val="00491A74"/>
    <w:rsid w:val="00514F1D"/>
    <w:rsid w:val="005C52AC"/>
    <w:rsid w:val="00603A26"/>
    <w:rsid w:val="007344D5"/>
    <w:rsid w:val="007C1F52"/>
    <w:rsid w:val="009A509A"/>
    <w:rsid w:val="009D4BCC"/>
    <w:rsid w:val="00AA1D8D"/>
    <w:rsid w:val="00B47730"/>
    <w:rsid w:val="00CB0664"/>
    <w:rsid w:val="00DD307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EFB125"/>
  <w14:defaultImageDpi w14:val="300"/>
  <w15:docId w15:val="{E6F8F833-8FA8-405F-9E54-7E85AE7E3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A74"/>
    <w:rPr>
      <w:rFonts w:ascii="Calibri" w:hAnsi="Calibri"/>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Borovski, Goce GIZ MK</cp:lastModifiedBy>
  <cp:revision>8</cp:revision>
  <dcterms:created xsi:type="dcterms:W3CDTF">2026-08-06T17:50:00Z</dcterms:created>
  <dcterms:modified xsi:type="dcterms:W3CDTF">2026-08-09T11:29:00Z</dcterms:modified>
  <cp:category/>
</cp:coreProperties>
</file>